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E28952" w14:textId="64D863C3" w:rsidR="00497B8F" w:rsidRPr="007700E3" w:rsidRDefault="00497B8F" w:rsidP="00497B8F">
      <w:pPr>
        <w:tabs>
          <w:tab w:val="num" w:pos="1620"/>
        </w:tabs>
        <w:rPr>
          <w:b/>
          <w:bCs/>
          <w:sz w:val="24"/>
        </w:rPr>
      </w:pPr>
      <w:bookmarkStart w:id="0" w:name="bwBijlageE_GegevensOmtrentGedrag"/>
      <w:r w:rsidRPr="007700E3">
        <w:rPr>
          <w:b/>
          <w:bCs/>
          <w:sz w:val="24"/>
        </w:rPr>
        <w:t xml:space="preserve">Bijlage </w:t>
      </w:r>
      <w:r w:rsidRPr="007700E3">
        <w:rPr>
          <w:rFonts w:cs="V&amp;W Syntax (Adobe)"/>
          <w:b/>
          <w:bCs/>
          <w:sz w:val="24"/>
        </w:rPr>
        <w:t>E-2</w:t>
      </w:r>
      <w:r w:rsidR="00BE496E">
        <w:rPr>
          <w:b/>
          <w:bCs/>
          <w:sz w:val="24"/>
        </w:rPr>
        <w:t xml:space="preserve"> versie 2 </w:t>
      </w:r>
      <w:r w:rsidRPr="007700E3">
        <w:rPr>
          <w:b/>
          <w:bCs/>
          <w:sz w:val="24"/>
        </w:rPr>
        <w:t>Invullen formulieren technische bekwaamheid perceel 2</w:t>
      </w:r>
    </w:p>
    <w:p w14:paraId="17DCCA41" w14:textId="14429191" w:rsidR="00497B8F" w:rsidRDefault="00497B8F" w:rsidP="00497B8F">
      <w:pPr>
        <w:spacing w:line="240" w:lineRule="auto"/>
        <w:rPr>
          <w:rFonts w:eastAsia="Calibri"/>
          <w:szCs w:val="18"/>
          <w:lang w:eastAsia="en-US"/>
        </w:rPr>
      </w:pPr>
      <w:r w:rsidRPr="00103B96">
        <w:rPr>
          <w:szCs w:val="18"/>
        </w:rPr>
        <w:t xml:space="preserve">In deze </w:t>
      </w:r>
      <w:r w:rsidRPr="008C50DB">
        <w:rPr>
          <w:szCs w:val="18"/>
        </w:rPr>
        <w:t xml:space="preserve">bijlage </w:t>
      </w:r>
      <w:r w:rsidRPr="008C50DB">
        <w:rPr>
          <w:rFonts w:eastAsia="Calibri"/>
          <w:szCs w:val="18"/>
          <w:lang w:eastAsia="en-US"/>
        </w:rPr>
        <w:t xml:space="preserve">staan alle in te vullen formulieren voor </w:t>
      </w:r>
      <w:r w:rsidR="00133C01">
        <w:rPr>
          <w:rFonts w:eastAsia="Calibri"/>
          <w:szCs w:val="18"/>
          <w:lang w:eastAsia="en-US"/>
        </w:rPr>
        <w:t>perceel 2</w:t>
      </w:r>
      <w:r w:rsidR="00071FA7">
        <w:rPr>
          <w:rFonts w:eastAsia="Calibri"/>
          <w:szCs w:val="18"/>
          <w:lang w:eastAsia="en-US"/>
        </w:rPr>
        <w:t xml:space="preserve"> per kennisveld </w:t>
      </w:r>
      <w:r>
        <w:rPr>
          <w:rFonts w:eastAsia="Calibri"/>
          <w:szCs w:val="18"/>
          <w:lang w:eastAsia="en-US"/>
        </w:rPr>
        <w:t xml:space="preserve">voor een volledig ingevulde opgave </w:t>
      </w:r>
      <w:r w:rsidRPr="008C50DB">
        <w:rPr>
          <w:rFonts w:eastAsia="Calibri"/>
          <w:szCs w:val="18"/>
          <w:lang w:eastAsia="en-US"/>
        </w:rPr>
        <w:t>omtrent technische bekwaamheid van de gestelde geschiktheidseisen en selectiecriteria uit bijlage E van de aanbestedingsleidraad</w:t>
      </w:r>
      <w:r>
        <w:rPr>
          <w:rFonts w:eastAsia="Calibri"/>
          <w:szCs w:val="18"/>
          <w:lang w:eastAsia="en-US"/>
        </w:rPr>
        <w:t xml:space="preserve"> e.e.a. </w:t>
      </w:r>
      <w:r w:rsidRPr="008C50DB">
        <w:rPr>
          <w:rFonts w:eastAsia="Calibri"/>
          <w:szCs w:val="18"/>
          <w:lang w:eastAsia="en-US"/>
        </w:rPr>
        <w:t>conform paragraaf 4.5 lid 4</w:t>
      </w:r>
      <w:r>
        <w:rPr>
          <w:rFonts w:eastAsia="Calibri"/>
          <w:szCs w:val="18"/>
          <w:lang w:eastAsia="en-US"/>
        </w:rPr>
        <w:t>.</w:t>
      </w:r>
    </w:p>
    <w:p w14:paraId="281B784A" w14:textId="77777777" w:rsidR="00497B8F" w:rsidRPr="00EE3D6D" w:rsidRDefault="00497B8F" w:rsidP="0032180B">
      <w:pPr>
        <w:spacing w:line="240" w:lineRule="auto"/>
        <w:rPr>
          <w:szCs w:val="18"/>
        </w:rPr>
      </w:pPr>
    </w:p>
    <w:p w14:paraId="45958C50" w14:textId="1BAF7266" w:rsidR="00C07815" w:rsidRPr="00133C01" w:rsidRDefault="00BA1D2E" w:rsidP="0032180B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t xml:space="preserve">Invulformulieren </w:t>
      </w:r>
      <w:r w:rsidR="00C07815" w:rsidRPr="00133C01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C07815" w:rsidRPr="00133C01">
        <w:rPr>
          <w:rFonts w:eastAsia="Calibri"/>
          <w:b/>
          <w:bCs/>
          <w:sz w:val="24"/>
          <w:lang w:eastAsia="en-US"/>
        </w:rPr>
        <w:t>Vastgoed</w:t>
      </w:r>
    </w:p>
    <w:p w14:paraId="7986598C" w14:textId="77777777" w:rsidR="00BE496E" w:rsidRDefault="00BE496E" w:rsidP="00C10846">
      <w:pPr>
        <w:spacing w:line="240" w:lineRule="auto"/>
        <w:rPr>
          <w:szCs w:val="18"/>
        </w:rPr>
      </w:pPr>
    </w:p>
    <w:p w14:paraId="0BA1C370" w14:textId="3EB67A80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2F1D6692" w14:textId="368B72D6" w:rsidR="006B7EFC" w:rsidRPr="003E2D6F" w:rsidRDefault="007700E3" w:rsidP="0032180B">
      <w:pPr>
        <w:spacing w:line="240" w:lineRule="auto"/>
        <w:rPr>
          <w:szCs w:val="18"/>
        </w:rPr>
      </w:pPr>
      <w:r>
        <w:rPr>
          <w:szCs w:val="18"/>
        </w:rPr>
        <w:t xml:space="preserve">Selectiecriterium </w:t>
      </w:r>
      <w:r w:rsidR="00867404">
        <w:rPr>
          <w:szCs w:val="18"/>
        </w:rPr>
        <w:t xml:space="preserve">4 en </w:t>
      </w:r>
      <w:r>
        <w:rPr>
          <w:szCs w:val="18"/>
        </w:rPr>
        <w:t xml:space="preserve">5 dient te worden </w:t>
      </w:r>
      <w:r w:rsidR="0000277F">
        <w:rPr>
          <w:szCs w:val="18"/>
        </w:rPr>
        <w:t xml:space="preserve">aangetoond </w:t>
      </w:r>
      <w:r>
        <w:rPr>
          <w:szCs w:val="18"/>
        </w:rPr>
        <w:t>met bewijs van certificaten met actuele geldigheidsduur.</w:t>
      </w:r>
    </w:p>
    <w:p w14:paraId="6C2B6F2E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9CE293B" w14:textId="770D32F7" w:rsidR="00BA1D2E" w:rsidRDefault="00BA1D2E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referentieopdrachten Vastgoed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32180B" w:rsidRPr="00984868" w14:paraId="278F1572" w14:textId="77777777" w:rsidTr="00115C55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58FFAC9" w14:textId="77777777" w:rsidR="0032180B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34D62330" w14:textId="31B272A8" w:rsidR="003E2D6F" w:rsidRPr="00107DC6" w:rsidRDefault="00E51D9C" w:rsidP="00385E71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1DB9225A" w14:textId="77777777" w:rsidR="006B7EFC" w:rsidRDefault="0032180B" w:rsidP="00385E71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A25648C" w14:textId="512CBA8C" w:rsidR="0032180B" w:rsidRPr="003E2D6F" w:rsidRDefault="006B7EFC" w:rsidP="00385E71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3E2D6F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32180B" w:rsidRPr="00984868" w14:paraId="13B15AFD" w14:textId="77777777" w:rsidTr="00FB2791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37366DF0" w14:textId="77777777" w:rsidR="0032180B" w:rsidRPr="00984868" w:rsidRDefault="0032180B" w:rsidP="00385E71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3E245A84" w14:textId="77777777" w:rsidR="0032180B" w:rsidRPr="00E5248A" w:rsidRDefault="0032180B" w:rsidP="00385E71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32180B" w:rsidRPr="00984868" w14:paraId="700127D9" w14:textId="77777777" w:rsidTr="00FB2791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15FC5801" w14:textId="3EA61B9B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CC8EBC5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3098A09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253C9F56" w14:textId="77777777" w:rsidTr="00FB2791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7762B2F4" w14:textId="46DD9B53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078360D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3EBE4A7E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2B01EB4D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2E59" w14:textId="77777777" w:rsidR="0032180B" w:rsidRPr="00107DC6" w:rsidRDefault="0032180B" w:rsidP="00385E71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FFE0" w14:textId="77777777" w:rsidR="0032180B" w:rsidRPr="00E5248A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32180B" w:rsidRPr="00984868" w14:paraId="0A5200A7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A1EC" w14:textId="25862C9A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9003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7C30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7758CF39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B786" w14:textId="306241C8" w:rsidR="0032180B" w:rsidRPr="00984868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53A4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8AC0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22673922" w14:textId="77777777" w:rsidTr="00FB2791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B7FE" w14:textId="0F736C59" w:rsidR="0032180B" w:rsidRDefault="0032180B" w:rsidP="00726B3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4F88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0073" w14:textId="77777777" w:rsidR="0032180B" w:rsidRPr="00984868" w:rsidRDefault="0032180B" w:rsidP="00385E71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532EBC07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2D00C09" w14:textId="43678E50" w:rsidR="00BA1D2E" w:rsidRDefault="00BA1D2E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Vastgoed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  <w:gridCol w:w="10"/>
        <w:gridCol w:w="4819"/>
      </w:tblGrid>
      <w:tr w:rsidR="00133C01" w:rsidRPr="004F3384" w14:paraId="61AFA452" w14:textId="77777777" w:rsidTr="00115C55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ABB5D" w14:textId="77777777" w:rsidR="00FB2791" w:rsidRDefault="00FB2791" w:rsidP="00FB2791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3D29BCC" w14:textId="40D09FB9" w:rsidR="00133C01" w:rsidRPr="00115C55" w:rsidRDefault="00FB2791" w:rsidP="00115C5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33C01" w:rsidRPr="00984868" w14:paraId="6C8249FB" w14:textId="77777777" w:rsidTr="00115C55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A888D" w14:textId="77777777" w:rsidR="00115C55" w:rsidRDefault="00115C55" w:rsidP="008948A8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2A3FCC03" w14:textId="0A6BC969" w:rsidR="00133C01" w:rsidRPr="00984868" w:rsidRDefault="00133C01" w:rsidP="008948A8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133C01" w:rsidRPr="00984868" w14:paraId="28C2B461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198B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D0F9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5B9D7F11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17F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4130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3C49AD77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8498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97C2" w14:textId="77777777" w:rsidR="00133C01" w:rsidRPr="00984868" w:rsidRDefault="00133C01" w:rsidP="008948A8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4940523A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8CB6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2431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3B1759DE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6086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C45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2F812F36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7B95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61D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6123E59F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AF2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BE9A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3DA9D034" w14:textId="77777777" w:rsidTr="008948A8">
        <w:trPr>
          <w:trHeight w:val="34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F022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2D5C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33C01" w:rsidRPr="00984868" w14:paraId="7ACADCC4" w14:textId="77777777" w:rsidTr="008948A8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40E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33C01" w:rsidRPr="00CF23B0" w14:paraId="76A4060B" w14:textId="77777777" w:rsidTr="008948A8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49AE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896E" w14:textId="523372A2" w:rsidR="00133C01" w:rsidRPr="00CF23B0" w:rsidRDefault="003B3A94" w:rsidP="008948A8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33C01" w:rsidRPr="00CF23B0" w14:paraId="7DB9014E" w14:textId="77777777" w:rsidTr="008948A8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BFF9" w14:textId="77777777" w:rsidR="00133C01" w:rsidRPr="00984868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5D31" w14:textId="08985F86" w:rsidR="00133C01" w:rsidRPr="00CF23B0" w:rsidRDefault="003B3A94" w:rsidP="008948A8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33C01" w:rsidRPr="00984868" w14:paraId="395102B9" w14:textId="77777777" w:rsidTr="008948A8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0BBE" w14:textId="77777777" w:rsidR="00133C01" w:rsidRPr="00984868" w:rsidRDefault="00133C01" w:rsidP="008948A8">
            <w:pPr>
              <w:spacing w:line="240" w:lineRule="auto"/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BFC" w14:textId="77777777" w:rsidR="00133C01" w:rsidRPr="00984868" w:rsidRDefault="00133C01" w:rsidP="008948A8">
            <w:pPr>
              <w:rPr>
                <w:rFonts w:cs="Verdana"/>
                <w:color w:val="000000"/>
                <w:sz w:val="16"/>
                <w:szCs w:val="16"/>
              </w:rPr>
            </w:pPr>
            <w:r w:rsidRPr="00984868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133C01" w:rsidRPr="00984868" w14:paraId="47FE01B5" w14:textId="77777777" w:rsidTr="008948A8">
        <w:trPr>
          <w:trHeight w:val="34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A72C" w14:textId="156FF287" w:rsidR="00133C01" w:rsidRDefault="00133C0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</w:t>
            </w:r>
            <w:r>
              <w:rPr>
                <w:rFonts w:cs="Verdana"/>
                <w:color w:val="000000"/>
              </w:rPr>
              <w:t>maximaal 2</w:t>
            </w:r>
            <w:r w:rsidRPr="00984868">
              <w:rPr>
                <w:rFonts w:cs="Verdana"/>
                <w:color w:val="000000"/>
              </w:rPr>
              <w:t>50 woorden)</w:t>
            </w:r>
            <w:r w:rsidR="00630DDE">
              <w:rPr>
                <w:rFonts w:cs="Verdana"/>
                <w:color w:val="000000"/>
              </w:rPr>
              <w:t>:</w:t>
            </w:r>
          </w:p>
          <w:p w14:paraId="73E23451" w14:textId="25E67AAA" w:rsidR="003E2D6F" w:rsidRPr="00984868" w:rsidRDefault="003E2D6F" w:rsidP="008948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EF335FD" w14:textId="236AD2B3" w:rsidR="0004718B" w:rsidRDefault="0004718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9576270" w14:textId="4FD3E489" w:rsidR="00BA1D2E" w:rsidRDefault="00BA1D2E" w:rsidP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geschiktheidseis 2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1A952F90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C419D" w14:textId="77777777" w:rsidR="00115C55" w:rsidRDefault="00115C55" w:rsidP="00115C55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5F74816" w14:textId="622DFACD" w:rsidR="00115C55" w:rsidRPr="00984868" w:rsidRDefault="00115C55" w:rsidP="00115C55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:rsidRPr="00984868" w14:paraId="27BEFB7E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84C3C" w14:textId="5E3FD1AE" w:rsidR="00115C55" w:rsidRDefault="00115C55" w:rsidP="00115C5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4423AD5F" w14:textId="67D158A9" w:rsidR="00115C55" w:rsidRDefault="00115C55" w:rsidP="00115C55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6B7EFC" w:rsidRPr="00984868" w14:paraId="6E0696D7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6A4C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CE4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0291538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AB86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D911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63E50BFC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CFD7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1944" w14:textId="77777777" w:rsidR="006B7EFC" w:rsidRPr="00984868" w:rsidRDefault="006B7EFC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710EAC64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AAEC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A8C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41E8E43F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68DE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0643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741C7A33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FA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A05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5B96CFCC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310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5C18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18229473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9F1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1B1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B7EFC" w:rsidRPr="00984868" w14:paraId="50F986D2" w14:textId="77777777" w:rsidTr="00A95237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CEC2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6B7EFC" w:rsidRPr="000F6AE1" w14:paraId="46A75A66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15C9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89BF" w14:textId="05213523" w:rsidR="006B7EFC" w:rsidRPr="000F6AE1" w:rsidRDefault="00115C55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6B7EFC" w:rsidRPr="000F6AE1" w14:paraId="39F28EF9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D81E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4D" w14:textId="6B9EB047" w:rsidR="006B7EFC" w:rsidRPr="000F6AE1" w:rsidRDefault="00115C55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6B7EFC" w:rsidRPr="000F6AE1" w14:paraId="475375FC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C4CB" w14:textId="77777777" w:rsidR="006B7EFC" w:rsidRPr="00984868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6D85" w14:textId="77777777" w:rsidR="006B7EFC" w:rsidRPr="000F6AE1" w:rsidRDefault="006B7EFC" w:rsidP="00A9523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6B7EFC" w:rsidRPr="00984868" w14:paraId="6A583AC1" w14:textId="77777777" w:rsidTr="00A95237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7E4" w14:textId="77777777" w:rsidR="006B7EFC" w:rsidRDefault="006B7EFC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67E22953" w14:textId="0E68D1EB" w:rsidR="003E2D6F" w:rsidRPr="00984868" w:rsidRDefault="003E2D6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1877143F" w14:textId="77777777" w:rsidR="006B7EFC" w:rsidRDefault="006B7EFC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73C83C47" w14:textId="77053DEB" w:rsidR="00BA1D2E" w:rsidRDefault="00BA1D2E" w:rsidP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1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6677222E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57B89" w14:textId="77777777" w:rsidR="00115C55" w:rsidRDefault="00115C55" w:rsidP="00115C55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E950895" w14:textId="65D12E34" w:rsidR="00115C55" w:rsidRPr="00984868" w:rsidRDefault="00115C55" w:rsidP="00115C55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14:paraId="27701084" w14:textId="77777777" w:rsidTr="00115C55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1D241" w14:textId="505D0EDA" w:rsidR="00115C55" w:rsidRDefault="00115C55" w:rsidP="00115C55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036727D7" w14:textId="15EBE1E8" w:rsidR="00115C55" w:rsidRDefault="00115C55" w:rsidP="00115C55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FB2791" w:rsidRPr="00984868" w14:paraId="3AABB416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4E48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C7B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0C3CEA2E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8C8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FD64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089CDB7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9C2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1C0" w14:textId="77777777" w:rsidR="00FB2791" w:rsidRPr="00984868" w:rsidRDefault="00FB2791" w:rsidP="008948A8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0F5E7ED4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CF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5FA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321924B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4E9A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3DA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1C276869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3FA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E5FA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33143792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4DA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BA69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5CA7796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565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E6DD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7613D35" w14:textId="77777777" w:rsidTr="008948A8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A46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FB2791" w:rsidRPr="000F6AE1" w14:paraId="7EE4368A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12F6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930" w14:textId="1340CABF" w:rsidR="00FB2791" w:rsidRPr="000F6AE1" w:rsidRDefault="003E2D6F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FB2791" w:rsidRPr="000F6AE1" w14:paraId="3D57F3EB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3D8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2A98" w14:textId="2025E717" w:rsidR="00FB2791" w:rsidRPr="000F6AE1" w:rsidRDefault="003E2D6F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FB2791" w:rsidRPr="000F6AE1" w14:paraId="71B7E0AA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B05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F80E" w14:textId="77777777" w:rsidR="00FB2791" w:rsidRPr="000F6AE1" w:rsidRDefault="00FB2791" w:rsidP="008948A8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FB2791" w:rsidRPr="00984868" w14:paraId="5417DB29" w14:textId="77777777" w:rsidTr="008948A8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A8F7" w14:textId="77777777" w:rsidR="00FB2791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3632C0B6" w14:textId="695F2449" w:rsidR="003E2D6F" w:rsidRPr="00984868" w:rsidRDefault="00A636A4" w:rsidP="008948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5C79A42" w14:textId="77777777" w:rsidR="0004718B" w:rsidRDefault="0004718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6C6D495" w14:textId="43D537B9" w:rsidR="00BA1D2E" w:rsidRDefault="00BA1D2E" w:rsidP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2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186419D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83BC16" w14:textId="77777777" w:rsidR="00115C55" w:rsidRDefault="00115C5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BD368B1" w14:textId="77777777" w:rsidR="00115C55" w:rsidRPr="00984868" w:rsidRDefault="00115C55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14:paraId="5F3A4D9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FB773" w14:textId="67BBA333" w:rsidR="00115C55" w:rsidRDefault="00115C55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4E6DA406" w14:textId="77777777" w:rsidR="00115C55" w:rsidRDefault="00115C55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FB2791" w:rsidRPr="00984868" w14:paraId="0D3EAE7E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3310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C1EE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5958ADCA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C1E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D817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214473F4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A8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D4D4" w14:textId="77777777" w:rsidR="00FB2791" w:rsidRPr="00984868" w:rsidRDefault="00FB2791" w:rsidP="008948A8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09A462F3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E30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2A45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56E1FEF2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BB8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F251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22F3DC70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B8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303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4A5D4AF9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8012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DBAC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72300632" w14:textId="77777777" w:rsidTr="008948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37C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84DD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FB2791" w:rsidRPr="00984868" w14:paraId="1260841A" w14:textId="77777777" w:rsidTr="008948A8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C4B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FB2791" w:rsidRPr="000F6AE1" w14:paraId="547CA27A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E88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D05" w14:textId="77777777" w:rsidR="00FB2791" w:rsidRPr="000F6AE1" w:rsidRDefault="00FB2791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FB2791" w:rsidRPr="000F6AE1" w14:paraId="38FB2681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BDC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0315" w14:textId="77777777" w:rsidR="00FB2791" w:rsidRPr="000F6AE1" w:rsidRDefault="00FB2791" w:rsidP="008948A8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FB2791" w:rsidRPr="000F6AE1" w14:paraId="03557757" w14:textId="77777777" w:rsidTr="008948A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EF98" w14:textId="77777777" w:rsidR="00FB2791" w:rsidRPr="00984868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DB2" w14:textId="77777777" w:rsidR="00FB2791" w:rsidRPr="000F6AE1" w:rsidRDefault="00FB2791" w:rsidP="008948A8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FB2791" w:rsidRPr="00984868" w14:paraId="455BD014" w14:textId="77777777" w:rsidTr="008948A8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F143" w14:textId="77777777" w:rsidR="00FB2791" w:rsidRDefault="00FB2791" w:rsidP="008948A8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00CFF7A3" w14:textId="598ADE26" w:rsidR="00BC4438" w:rsidRPr="00984868" w:rsidRDefault="00BC4438" w:rsidP="008948A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D209EE0" w14:textId="77777777" w:rsidR="00726B30" w:rsidRDefault="00726B30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6F673E2" w14:textId="6DE2FE46" w:rsidR="00BA1D2E" w:rsidRPr="00F91CE2" w:rsidRDefault="00BA1D2E" w:rsidP="00F91CE2">
      <w:pPr>
        <w:spacing w:line="240" w:lineRule="auto"/>
        <w:rPr>
          <w:rFonts w:eastAsia="Calibri"/>
          <w:lang w:eastAsia="en-US"/>
        </w:rPr>
      </w:pPr>
      <w:r w:rsidRPr="00F91CE2">
        <w:rPr>
          <w:rFonts w:eastAsia="Calibri"/>
          <w:lang w:eastAsia="en-US"/>
        </w:rPr>
        <w:t xml:space="preserve">Invulformulier selectiecriterium </w:t>
      </w:r>
      <w:r w:rsidR="5721C844" w:rsidRPr="00F91CE2">
        <w:rPr>
          <w:rFonts w:eastAsia="Calibri"/>
          <w:lang w:eastAsia="en-US"/>
        </w:rPr>
        <w:t xml:space="preserve">3 </w:t>
      </w:r>
      <w:r w:rsidRPr="00F91CE2">
        <w:rPr>
          <w:rFonts w:eastAsia="Calibri"/>
          <w:lang w:eastAsia="en-US"/>
        </w:rPr>
        <w:t>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115C55" w:rsidRPr="00984868" w14:paraId="6A1AEFAD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0D643" w14:textId="77777777" w:rsidR="00115C55" w:rsidRDefault="00115C5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7D8900D" w14:textId="77777777" w:rsidR="00115C55" w:rsidRPr="00984868" w:rsidRDefault="00115C55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Vastgoed</w:t>
            </w:r>
          </w:p>
        </w:tc>
      </w:tr>
      <w:tr w:rsidR="00115C55" w14:paraId="2A25A0F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9BF74" w14:textId="3A9584C7" w:rsidR="00115C55" w:rsidRDefault="00115C55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6D047B">
              <w:rPr>
                <w:rFonts w:cs="Verdana"/>
                <w:b/>
                <w:color w:val="000000"/>
              </w:rPr>
              <w:t>3</w:t>
            </w:r>
          </w:p>
          <w:p w14:paraId="41E2856E" w14:textId="77777777" w:rsidR="00115C55" w:rsidRDefault="00115C55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726B30" w:rsidRPr="00984868" w14:paraId="4810351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D764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138F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094469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4231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2A4A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52CD26A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29B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9227" w14:textId="77777777" w:rsidR="00726B30" w:rsidRPr="00984868" w:rsidRDefault="00726B30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4AB62444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E3BB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51C2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C3972A1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25A9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9FE1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2DE523CD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2F95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73B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0CCFF288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4291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F60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29620E7D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7EA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A1CE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726B30" w:rsidRPr="00984868" w14:paraId="78CA2163" w14:textId="77777777" w:rsidTr="00A95237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A329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726B30" w:rsidRPr="000F6AE1" w14:paraId="06A4691B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D214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C48" w14:textId="194D85CD" w:rsidR="00726B30" w:rsidRPr="000F6AE1" w:rsidRDefault="00BC4438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726B30" w:rsidRPr="000F6AE1" w14:paraId="02A2D101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E734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B125" w14:textId="104230A0" w:rsidR="00726B30" w:rsidRPr="000F6AE1" w:rsidRDefault="00BC4438" w:rsidP="00A9523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726B30" w:rsidRPr="000F6AE1" w14:paraId="18338125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D0CE" w14:textId="77777777" w:rsidR="00726B30" w:rsidRPr="0098486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4695" w14:textId="77777777" w:rsidR="00726B30" w:rsidRPr="000F6AE1" w:rsidRDefault="00726B30" w:rsidP="00A9523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726B30" w:rsidRPr="00984868" w14:paraId="701005BC" w14:textId="77777777" w:rsidTr="00A95237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ACF2" w14:textId="2901A499" w:rsidR="00BC4438" w:rsidRDefault="00726B30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0AEE3911" w14:textId="6CC446E7" w:rsidR="00BC4438" w:rsidRPr="00984868" w:rsidRDefault="00A636A4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5769050A" w14:textId="77777777" w:rsidR="0004718B" w:rsidRDefault="0004718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DE852F3" w14:textId="73852F00" w:rsidR="00BC4438" w:rsidRDefault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4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73059" w:rsidRPr="00984868" w14:paraId="0087DF0E" w14:textId="77777777" w:rsidTr="000F0656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945612" w14:textId="77777777" w:rsidR="00373059" w:rsidRDefault="00373059" w:rsidP="000F065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P2 Technisch advies</w:t>
            </w:r>
          </w:p>
          <w:p w14:paraId="54B6B699" w14:textId="77777777" w:rsidR="00373059" w:rsidRPr="00984868" w:rsidRDefault="00373059" w:rsidP="000F065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 xml:space="preserve">Kennisveld </w:t>
            </w:r>
            <w:r w:rsidRPr="00BC4438">
              <w:rPr>
                <w:rFonts w:cs="Verdana"/>
                <w:b/>
                <w:bCs/>
                <w:color w:val="000000"/>
                <w:sz w:val="22"/>
                <w:szCs w:val="22"/>
              </w:rPr>
              <w:t>Vastgoed</w:t>
            </w:r>
          </w:p>
        </w:tc>
      </w:tr>
      <w:tr w:rsidR="00373059" w:rsidRPr="00984868" w14:paraId="3F1B41F7" w14:textId="77777777" w:rsidTr="000F0656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4DCE5" w14:textId="1F07BD1A" w:rsidR="00373059" w:rsidRDefault="00373059" w:rsidP="000F0656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Selectiecriterium 4</w:t>
            </w:r>
          </w:p>
        </w:tc>
      </w:tr>
      <w:tr w:rsidR="00373059" w:rsidRPr="0048455F" w14:paraId="0E683998" w14:textId="77777777" w:rsidTr="005730A1">
        <w:trPr>
          <w:trHeight w:val="220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756" w14:textId="77777777" w:rsidR="00373059" w:rsidRDefault="00373059" w:rsidP="000F0656">
            <w:pPr>
              <w:spacing w:before="60" w:after="60" w:line="240" w:lineRule="auto"/>
              <w:rPr>
                <w:szCs w:val="18"/>
              </w:rPr>
            </w:pPr>
            <w:r w:rsidRPr="002C5308">
              <w:rPr>
                <w:szCs w:val="18"/>
              </w:rPr>
              <w:t xml:space="preserve">M.b.t. onderhoudsmanagement: </w:t>
            </w:r>
            <w:r>
              <w:rPr>
                <w:szCs w:val="18"/>
              </w:rPr>
              <w:br/>
              <w:t>Ondernemer</w:t>
            </w:r>
            <w:r w:rsidRPr="002C5308">
              <w:rPr>
                <w:szCs w:val="18"/>
              </w:rPr>
              <w:t xml:space="preserve"> beschikt over minimaal </w:t>
            </w:r>
            <w:r>
              <w:rPr>
                <w:szCs w:val="18"/>
              </w:rPr>
              <w:t xml:space="preserve">één </w:t>
            </w:r>
            <w:r w:rsidRPr="002C5308">
              <w:rPr>
                <w:szCs w:val="18"/>
              </w:rPr>
              <w:t xml:space="preserve">onderhoudsdeskundige adviseurs BOEI die in het bezit </w:t>
            </w:r>
            <w:r>
              <w:rPr>
                <w:szCs w:val="18"/>
              </w:rPr>
              <w:t>is</w:t>
            </w:r>
            <w:r w:rsidRPr="002C5308">
              <w:rPr>
                <w:szCs w:val="18"/>
              </w:rPr>
              <w:t xml:space="preserve"> van een bij </w:t>
            </w:r>
            <w:hyperlink r:id="rId13" w:history="1">
              <w:proofErr w:type="spellStart"/>
              <w:r w:rsidRPr="002C5308">
                <w:rPr>
                  <w:szCs w:val="18"/>
                </w:rPr>
                <w:t>Sertum</w:t>
              </w:r>
              <w:proofErr w:type="spellEnd"/>
            </w:hyperlink>
            <w:r w:rsidRPr="002C5308">
              <w:rPr>
                <w:szCs w:val="18"/>
              </w:rPr>
              <w:t xml:space="preserve"> in het register opgenomen geldig </w:t>
            </w:r>
            <w:hyperlink r:id="rId14" w:history="1">
              <w:proofErr w:type="spellStart"/>
              <w:r w:rsidRPr="002C5308">
                <w:rPr>
                  <w:szCs w:val="18"/>
                </w:rPr>
                <w:t>Hobeon</w:t>
              </w:r>
              <w:proofErr w:type="spellEnd"/>
              <w:r w:rsidRPr="002C5308">
                <w:rPr>
                  <w:szCs w:val="18"/>
                </w:rPr>
                <w:t xml:space="preserve"> persoonscertificaat</w:t>
              </w:r>
            </w:hyperlink>
            <w:r>
              <w:rPr>
                <w:szCs w:val="18"/>
              </w:rPr>
              <w:t xml:space="preserve"> voor de specialisaties:</w:t>
            </w:r>
          </w:p>
          <w:p w14:paraId="40D2A5A8" w14:textId="1FE085A7" w:rsidR="00373059" w:rsidRPr="00373059" w:rsidRDefault="00373059" w:rsidP="00373059">
            <w:pPr>
              <w:pStyle w:val="Lijstalinea"/>
              <w:numPr>
                <w:ilvl w:val="0"/>
                <w:numId w:val="52"/>
              </w:numPr>
              <w:spacing w:before="60" w:after="60" w:line="240" w:lineRule="auto"/>
              <w:rPr>
                <w:szCs w:val="18"/>
              </w:rPr>
            </w:pPr>
            <w:r w:rsidRPr="00373059">
              <w:rPr>
                <w:szCs w:val="18"/>
              </w:rPr>
              <w:t>Bouwkunde</w:t>
            </w:r>
          </w:p>
          <w:p w14:paraId="00709F5C" w14:textId="5360362D" w:rsidR="00373059" w:rsidRPr="00373059" w:rsidRDefault="00373059" w:rsidP="00373059">
            <w:pPr>
              <w:pStyle w:val="Lijstalinea"/>
              <w:numPr>
                <w:ilvl w:val="0"/>
                <w:numId w:val="52"/>
              </w:numPr>
              <w:spacing w:before="60" w:after="60" w:line="240" w:lineRule="auto"/>
              <w:rPr>
                <w:szCs w:val="18"/>
              </w:rPr>
            </w:pPr>
            <w:r w:rsidRPr="00373059">
              <w:rPr>
                <w:szCs w:val="18"/>
              </w:rPr>
              <w:t>Elektrotechniek</w:t>
            </w:r>
          </w:p>
          <w:p w14:paraId="259479CC" w14:textId="0CB5B7EB" w:rsidR="00373059" w:rsidRPr="00373059" w:rsidRDefault="00373059" w:rsidP="00373059">
            <w:pPr>
              <w:pStyle w:val="Lijstalinea"/>
              <w:numPr>
                <w:ilvl w:val="0"/>
                <w:numId w:val="52"/>
              </w:numPr>
              <w:spacing w:before="60" w:after="60" w:line="240" w:lineRule="auto"/>
              <w:rPr>
                <w:szCs w:val="18"/>
              </w:rPr>
            </w:pPr>
            <w:r w:rsidRPr="00373059">
              <w:rPr>
                <w:szCs w:val="18"/>
              </w:rPr>
              <w:t>Werktuigbouwkunde</w:t>
            </w:r>
          </w:p>
          <w:p w14:paraId="13BE8104" w14:textId="4342F6A5" w:rsidR="00373059" w:rsidRPr="0048455F" w:rsidRDefault="00373059" w:rsidP="000F0656">
            <w:pPr>
              <w:spacing w:before="60" w:after="60" w:line="240" w:lineRule="auto"/>
              <w:rPr>
                <w:rFonts w:eastAsia="Aptos" w:cs="Calibri"/>
                <w:szCs w:val="18"/>
                <w:lang w:eastAsia="en-US"/>
              </w:rPr>
            </w:pPr>
          </w:p>
        </w:tc>
      </w:tr>
      <w:tr w:rsidR="00373059" w:rsidRPr="008419B3" w14:paraId="3BD644CA" w14:textId="77777777" w:rsidTr="000F0656">
        <w:trPr>
          <w:trHeight w:val="32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61A" w14:textId="77777777" w:rsidR="00373059" w:rsidRDefault="00373059" w:rsidP="000F0656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cs="Verdana"/>
                <w:color w:val="000000"/>
              </w:rPr>
              <w:t>Toelichting m</w:t>
            </w:r>
            <w:r>
              <w:rPr>
                <w:rFonts w:cs="Verdana"/>
              </w:rPr>
              <w:t xml:space="preserve">et </w:t>
            </w:r>
            <w:r>
              <w:rPr>
                <w:rFonts w:cs="Verdana"/>
                <w:color w:val="000000"/>
              </w:rPr>
              <w:t xml:space="preserve">aantonen bewijs </w:t>
            </w:r>
            <w:r w:rsidRPr="001B338F">
              <w:rPr>
                <w:rFonts w:eastAsia="Calibri"/>
                <w:szCs w:val="18"/>
                <w:lang w:eastAsia="en-US"/>
              </w:rPr>
              <w:t>van certificaten</w:t>
            </w:r>
            <w:r>
              <w:rPr>
                <w:rFonts w:eastAsia="Calibri"/>
                <w:szCs w:val="18"/>
                <w:lang w:eastAsia="en-US"/>
              </w:rPr>
              <w:t xml:space="preserve"> met de actuele geldigheidsduur:</w:t>
            </w:r>
          </w:p>
          <w:p w14:paraId="02A0A1E5" w14:textId="77777777" w:rsidR="00373059" w:rsidRDefault="00373059" w:rsidP="000F0656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eastAsia="Calibri"/>
                <w:szCs w:val="18"/>
                <w:lang w:eastAsia="en-US"/>
              </w:rPr>
              <w:t>…</w:t>
            </w:r>
          </w:p>
          <w:p w14:paraId="676F77A0" w14:textId="77777777" w:rsidR="00373059" w:rsidRDefault="00373059" w:rsidP="000F0656">
            <w:pPr>
              <w:rPr>
                <w:rFonts w:eastAsia="Calibri"/>
                <w:szCs w:val="18"/>
                <w:lang w:eastAsia="en-US"/>
              </w:rPr>
            </w:pPr>
          </w:p>
          <w:p w14:paraId="3A4D2020" w14:textId="77777777" w:rsidR="00373059" w:rsidRPr="008419B3" w:rsidRDefault="00373059" w:rsidP="000F0656">
            <w:pPr>
              <w:rPr>
                <w:rFonts w:eastAsia="Calibri"/>
                <w:szCs w:val="18"/>
                <w:lang w:eastAsia="en-US"/>
              </w:rPr>
            </w:pPr>
          </w:p>
        </w:tc>
      </w:tr>
    </w:tbl>
    <w:p w14:paraId="64DEA0E8" w14:textId="373494B6" w:rsidR="003F211D" w:rsidRDefault="003F211D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2EB48F7C" w14:textId="77777777" w:rsidR="00373059" w:rsidRDefault="00373059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4645C12D" w14:textId="77777777" w:rsidR="00373059" w:rsidRDefault="00373059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1E116A2E" w14:textId="2DCA00BB" w:rsidR="00726B30" w:rsidRDefault="00BA1D2E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5 Vastgoed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6530DF" w:rsidRPr="00984868" w14:paraId="55EF6491" w14:textId="77777777" w:rsidTr="006D047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C27F0" w14:textId="77777777" w:rsidR="00BC4438" w:rsidRDefault="006530DF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P2 Technisch advies</w:t>
            </w:r>
          </w:p>
          <w:p w14:paraId="43F981A5" w14:textId="483A54FC" w:rsidR="006530DF" w:rsidRPr="00984868" w:rsidRDefault="00E51D9C" w:rsidP="006D047B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  <w:r w:rsidR="006530DF">
              <w:rPr>
                <w:rFonts w:cs="Verdana"/>
                <w:b/>
                <w:bCs/>
                <w:color w:val="000000"/>
              </w:rPr>
              <w:t xml:space="preserve"> </w:t>
            </w:r>
            <w:r w:rsidR="006530DF" w:rsidRPr="00BC4438">
              <w:rPr>
                <w:rFonts w:cs="Verdana"/>
                <w:b/>
                <w:bCs/>
                <w:color w:val="000000"/>
                <w:sz w:val="22"/>
                <w:szCs w:val="22"/>
              </w:rPr>
              <w:t>Vastgoed</w:t>
            </w:r>
          </w:p>
        </w:tc>
      </w:tr>
      <w:tr w:rsidR="006D047B" w:rsidRPr="00984868" w14:paraId="5727AF7E" w14:textId="77777777" w:rsidTr="006D047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2A02C" w14:textId="111B66E9" w:rsidR="006D047B" w:rsidRDefault="006D047B" w:rsidP="00A95237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Selectiecriterium 5</w:t>
            </w:r>
          </w:p>
        </w:tc>
      </w:tr>
      <w:tr w:rsidR="006530DF" w:rsidRPr="0048455F" w14:paraId="4F379E74" w14:textId="77777777" w:rsidTr="00133C01">
        <w:trPr>
          <w:trHeight w:val="94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5BA" w14:textId="13D0E45D" w:rsidR="006530DF" w:rsidRPr="0048455F" w:rsidRDefault="006530DF" w:rsidP="00B00F88">
            <w:pPr>
              <w:spacing w:before="60" w:after="60" w:line="240" w:lineRule="auto"/>
              <w:rPr>
                <w:rFonts w:eastAsia="Aptos" w:cs="Calibri"/>
                <w:szCs w:val="18"/>
                <w:lang w:eastAsia="en-US"/>
              </w:rPr>
            </w:pPr>
            <w:r w:rsidRPr="002C5308">
              <w:rPr>
                <w:szCs w:val="18"/>
              </w:rPr>
              <w:t xml:space="preserve">M.b.t. onderhoudsmanagement: </w:t>
            </w:r>
            <w:r>
              <w:rPr>
                <w:szCs w:val="18"/>
              </w:rPr>
              <w:br/>
              <w:t>Ondernemer</w:t>
            </w:r>
            <w:r w:rsidRPr="002C5308">
              <w:rPr>
                <w:szCs w:val="18"/>
              </w:rPr>
              <w:t xml:space="preserve"> beschikt over minimaal twee onderhoudsdeskundige adviseurs BOEI die in het bezit zijn van een bij </w:t>
            </w:r>
            <w:hyperlink r:id="rId15" w:history="1">
              <w:proofErr w:type="spellStart"/>
              <w:r w:rsidRPr="002C5308">
                <w:rPr>
                  <w:szCs w:val="18"/>
                </w:rPr>
                <w:t>Sertum</w:t>
              </w:r>
              <w:proofErr w:type="spellEnd"/>
            </w:hyperlink>
            <w:r w:rsidRPr="002C5308">
              <w:rPr>
                <w:szCs w:val="18"/>
              </w:rPr>
              <w:t xml:space="preserve"> in het register opgenomen geldig </w:t>
            </w:r>
            <w:hyperlink r:id="rId16" w:history="1">
              <w:proofErr w:type="spellStart"/>
              <w:r w:rsidRPr="002C5308">
                <w:rPr>
                  <w:szCs w:val="18"/>
                </w:rPr>
                <w:t>Hobeon</w:t>
              </w:r>
              <w:proofErr w:type="spellEnd"/>
              <w:r w:rsidRPr="002C5308">
                <w:rPr>
                  <w:szCs w:val="18"/>
                </w:rPr>
                <w:t xml:space="preserve"> persoonscertificaat</w:t>
              </w:r>
            </w:hyperlink>
            <w:r w:rsidRPr="002C5308">
              <w:rPr>
                <w:szCs w:val="18"/>
              </w:rPr>
              <w:t>.</w:t>
            </w:r>
          </w:p>
        </w:tc>
      </w:tr>
      <w:tr w:rsidR="006530DF" w:rsidRPr="008419B3" w14:paraId="19B08449" w14:textId="77777777" w:rsidTr="00A95237">
        <w:trPr>
          <w:trHeight w:val="32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C61" w14:textId="55E74FF6" w:rsidR="006530DF" w:rsidRDefault="006933E0" w:rsidP="00A95237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cs="Verdana"/>
                <w:color w:val="000000"/>
              </w:rPr>
              <w:t xml:space="preserve">Toelichting </w:t>
            </w:r>
            <w:r w:rsidR="00FF5FBE">
              <w:rPr>
                <w:rFonts w:cs="Verdana"/>
                <w:color w:val="000000"/>
              </w:rPr>
              <w:t>m</w:t>
            </w:r>
            <w:r w:rsidR="00FF5FBE">
              <w:rPr>
                <w:rFonts w:cs="Verdana"/>
              </w:rPr>
              <w:t xml:space="preserve">et </w:t>
            </w:r>
            <w:r>
              <w:rPr>
                <w:rFonts w:cs="Verdana"/>
                <w:color w:val="000000"/>
              </w:rPr>
              <w:t>a</w:t>
            </w:r>
            <w:r w:rsidR="006530DF">
              <w:rPr>
                <w:rFonts w:cs="Verdana"/>
                <w:color w:val="000000"/>
              </w:rPr>
              <w:t xml:space="preserve">antonen bewijs </w:t>
            </w:r>
            <w:r w:rsidR="006530DF" w:rsidRPr="001B338F">
              <w:rPr>
                <w:rFonts w:eastAsia="Calibri"/>
                <w:szCs w:val="18"/>
                <w:lang w:eastAsia="en-US"/>
              </w:rPr>
              <w:t>van certificaten</w:t>
            </w:r>
            <w:r w:rsidR="006530DF">
              <w:rPr>
                <w:rFonts w:eastAsia="Calibri"/>
                <w:szCs w:val="18"/>
                <w:lang w:eastAsia="en-US"/>
              </w:rPr>
              <w:t xml:space="preserve"> met de </w:t>
            </w:r>
            <w:r w:rsidR="00C10846">
              <w:rPr>
                <w:rFonts w:eastAsia="Calibri"/>
                <w:szCs w:val="18"/>
                <w:lang w:eastAsia="en-US"/>
              </w:rPr>
              <w:t xml:space="preserve">actuele </w:t>
            </w:r>
            <w:r w:rsidR="006530DF">
              <w:rPr>
                <w:rFonts w:eastAsia="Calibri"/>
                <w:szCs w:val="18"/>
                <w:lang w:eastAsia="en-US"/>
              </w:rPr>
              <w:t>geldigheidsduur</w:t>
            </w:r>
            <w:r>
              <w:rPr>
                <w:rFonts w:eastAsia="Calibri"/>
                <w:szCs w:val="18"/>
                <w:lang w:eastAsia="en-US"/>
              </w:rPr>
              <w:t>:</w:t>
            </w:r>
          </w:p>
          <w:p w14:paraId="08AC3DBF" w14:textId="39C33D1B" w:rsidR="007700E3" w:rsidRDefault="007700E3" w:rsidP="00A95237">
            <w:pPr>
              <w:rPr>
                <w:rFonts w:eastAsia="Calibri"/>
                <w:szCs w:val="18"/>
                <w:lang w:eastAsia="en-US"/>
              </w:rPr>
            </w:pPr>
            <w:r>
              <w:rPr>
                <w:rFonts w:eastAsia="Calibri"/>
                <w:szCs w:val="18"/>
                <w:lang w:eastAsia="en-US"/>
              </w:rPr>
              <w:t>…</w:t>
            </w:r>
          </w:p>
          <w:p w14:paraId="311F2B67" w14:textId="77777777" w:rsidR="00B00F88" w:rsidRDefault="00B00F88" w:rsidP="00A95237">
            <w:pPr>
              <w:rPr>
                <w:rFonts w:eastAsia="Calibri"/>
                <w:szCs w:val="18"/>
                <w:lang w:eastAsia="en-US"/>
              </w:rPr>
            </w:pPr>
          </w:p>
          <w:p w14:paraId="23C6B8E9" w14:textId="77777777" w:rsidR="00B00F88" w:rsidRPr="008419B3" w:rsidRDefault="00B00F88" w:rsidP="00A95237">
            <w:pPr>
              <w:rPr>
                <w:rFonts w:eastAsia="Calibri"/>
                <w:szCs w:val="18"/>
                <w:lang w:eastAsia="en-US"/>
              </w:rPr>
            </w:pPr>
          </w:p>
        </w:tc>
      </w:tr>
    </w:tbl>
    <w:p w14:paraId="65E3513A" w14:textId="77777777" w:rsidR="006530DF" w:rsidRDefault="006530DF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787E281F" w14:textId="4BB16985" w:rsidR="00133C01" w:rsidRDefault="00133C01">
      <w:pPr>
        <w:spacing w:line="240" w:lineRule="auto"/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br w:type="page"/>
      </w:r>
    </w:p>
    <w:p w14:paraId="105AB5A7" w14:textId="51F1DB2B" w:rsidR="006530DF" w:rsidRPr="00133C01" w:rsidRDefault="00BA1D2E" w:rsidP="006530DF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lastRenderedPageBreak/>
        <w:t xml:space="preserve">Invulformulieren </w:t>
      </w:r>
      <w:r w:rsidR="006530DF" w:rsidRPr="00133C01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6530DF" w:rsidRPr="00133C01">
        <w:rPr>
          <w:rFonts w:eastAsia="Calibri"/>
          <w:b/>
          <w:bCs/>
          <w:sz w:val="24"/>
          <w:lang w:eastAsia="en-US"/>
        </w:rPr>
        <w:t>Assetmanagement</w:t>
      </w:r>
    </w:p>
    <w:p w14:paraId="1EB7F675" w14:textId="77777777" w:rsidR="00630DDE" w:rsidRDefault="00630DDE" w:rsidP="00BC4438">
      <w:pPr>
        <w:spacing w:line="240" w:lineRule="auto"/>
        <w:rPr>
          <w:szCs w:val="18"/>
        </w:rPr>
      </w:pPr>
    </w:p>
    <w:p w14:paraId="4AEC9BCB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6C541477" w14:textId="77777777" w:rsidR="00630DDE" w:rsidRDefault="00630DDE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06B7D32A" w14:textId="66793D61" w:rsidR="00BA1D2E" w:rsidRDefault="00BA1D2E" w:rsidP="006530D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referentieopdrachten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840"/>
      </w:tblGrid>
      <w:tr w:rsidR="006530DF" w:rsidRPr="00984868" w14:paraId="73CF758F" w14:textId="77777777" w:rsidTr="006D047B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AD87EC3" w14:textId="77777777" w:rsidR="006530DF" w:rsidRDefault="006530DF" w:rsidP="00A9523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7E83D23B" w14:textId="51521F89" w:rsidR="006530DF" w:rsidRPr="00107DC6" w:rsidRDefault="006530DF" w:rsidP="00A95237">
            <w:pPr>
              <w:rPr>
                <w:rFonts w:cs="Verdana"/>
                <w:b/>
                <w:bCs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  <w:vAlign w:val="center"/>
          </w:tcPr>
          <w:p w14:paraId="22252802" w14:textId="77777777" w:rsidR="006530DF" w:rsidRDefault="006530DF" w:rsidP="00A9523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67C90E6" w14:textId="1BF484D1" w:rsidR="006530DF" w:rsidRPr="00BC4438" w:rsidRDefault="006530DF" w:rsidP="00A95237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BC4438"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530DF" w:rsidRPr="00984868" w14:paraId="0830E3E7" w14:textId="77777777" w:rsidTr="00A9523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8DDDD04" w14:textId="77777777" w:rsidR="006530DF" w:rsidRPr="00984868" w:rsidRDefault="006530DF" w:rsidP="00A95237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7274DC35" w14:textId="77777777" w:rsidR="006530DF" w:rsidRPr="00E5248A" w:rsidRDefault="006530DF" w:rsidP="00A95237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6530DF" w:rsidRPr="00984868" w14:paraId="17C7D828" w14:textId="77777777" w:rsidTr="00A95237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56A3D821" w14:textId="033D0559" w:rsidR="006530DF" w:rsidRPr="00984868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66A74134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54" w:type="dxa"/>
            <w:gridSpan w:val="2"/>
            <w:shd w:val="clear" w:color="auto" w:fill="auto"/>
            <w:vAlign w:val="center"/>
          </w:tcPr>
          <w:p w14:paraId="397D5237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34223E80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857C" w14:textId="77777777" w:rsidR="006530DF" w:rsidRPr="00107DC6" w:rsidRDefault="006530DF" w:rsidP="00A95237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E1E8" w14:textId="77777777" w:rsidR="006530DF" w:rsidRPr="00E5248A" w:rsidRDefault="006530DF" w:rsidP="00A95237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6530DF" w:rsidRPr="00984868" w14:paraId="7A68CD0C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7757" w14:textId="5D0C6B65" w:rsidR="006530DF" w:rsidRPr="00984868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F8FB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8DBF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48B05426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3E72" w14:textId="605B8959" w:rsidR="006530DF" w:rsidRPr="00984868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6346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2F53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4E572686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1D35" w14:textId="252763E0" w:rsidR="006530DF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4735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84A3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530DF" w:rsidRPr="00984868" w14:paraId="4EE7AF86" w14:textId="77777777" w:rsidTr="00A95237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BD33" w14:textId="3B4C308E" w:rsidR="006530DF" w:rsidRDefault="006530DF" w:rsidP="00FB2791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EAD4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7B51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684B6D7" w14:textId="77777777" w:rsidR="006530DF" w:rsidRDefault="006530DF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58A91C5F" w14:textId="4F582CA4" w:rsidR="00133C01" w:rsidRDefault="00BA1D2E" w:rsidP="006530D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13C366C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E9720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0E87778" w14:textId="075B87F3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0D5CF05B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0A295" w14:textId="59BA5B91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1969DD56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6530DF" w:rsidRPr="00984868" w14:paraId="3435D5E4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850A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CE8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6B336F75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BDB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93BD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198B4B71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561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E70A" w14:textId="77777777" w:rsidR="006530DF" w:rsidRPr="00984868" w:rsidRDefault="006530DF" w:rsidP="00A95237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71D83CD1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FB9B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1CB6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0775D66E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1CE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8352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1B92E3F9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F42E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67B8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2EAC8B59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9109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E58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0AEAB1DF" w14:textId="77777777" w:rsidTr="00A9523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A5F5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6C91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6530DF" w:rsidRPr="00984868" w14:paraId="3C208B3C" w14:textId="77777777" w:rsidTr="00A95237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7E84" w14:textId="77777777" w:rsidR="006530DF" w:rsidRPr="00984868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66D87" w:rsidRPr="000F6AE1" w14:paraId="7C370A78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4B3F" w14:textId="77777777" w:rsidR="00C66D87" w:rsidRPr="00984868" w:rsidRDefault="00C66D87" w:rsidP="00C66D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908C" w14:textId="315D3BB1" w:rsidR="00C66D87" w:rsidRPr="000F6AE1" w:rsidRDefault="00BC4438" w:rsidP="00C66D8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66D87" w:rsidRPr="000F6AE1" w14:paraId="79202420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5F6" w14:textId="77777777" w:rsidR="00C66D87" w:rsidRPr="00984868" w:rsidRDefault="00C66D87" w:rsidP="00C66D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EB0" w14:textId="60C7BAAF" w:rsidR="00C66D87" w:rsidRPr="000F6AE1" w:rsidRDefault="00C66D87" w:rsidP="00C66D87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66D87" w:rsidRPr="000F6AE1" w14:paraId="09AA378A" w14:textId="77777777" w:rsidTr="00A95237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D6AF" w14:textId="77777777" w:rsidR="00C66D87" w:rsidRPr="00984868" w:rsidRDefault="00C66D87" w:rsidP="00C66D8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E98A" w14:textId="057FD573" w:rsidR="00C66D87" w:rsidRPr="000F6AE1" w:rsidRDefault="00C66D87" w:rsidP="00C66D87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6530DF" w:rsidRPr="00984868" w14:paraId="373503F6" w14:textId="77777777" w:rsidTr="00A95237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F675" w14:textId="77777777" w:rsidR="006530DF" w:rsidRDefault="006530DF" w:rsidP="00A95237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059594F6" w14:textId="77777777" w:rsidR="00BC4438" w:rsidRDefault="00BC4438" w:rsidP="00A95237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  <w:p w14:paraId="62216BE4" w14:textId="1EB5B48C" w:rsidR="00BC4438" w:rsidRPr="00984868" w:rsidRDefault="00BC4438" w:rsidP="00A95237">
            <w:pPr>
              <w:rPr>
                <w:rFonts w:cs="Verdana"/>
                <w:color w:val="000000"/>
              </w:rPr>
            </w:pPr>
          </w:p>
        </w:tc>
      </w:tr>
    </w:tbl>
    <w:p w14:paraId="5DE8F323" w14:textId="130FC434" w:rsidR="006933E0" w:rsidRDefault="006933E0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3FDDB194" w14:textId="77777777" w:rsidR="00BA1D2E" w:rsidRDefault="00BA1D2E">
      <w:pPr>
        <w:spacing w:line="240" w:lineRule="auto"/>
        <w:rPr>
          <w:rFonts w:eastAsia="Calibri"/>
          <w:szCs w:val="18"/>
          <w:lang w:eastAsia="en-US"/>
        </w:rPr>
      </w:pPr>
    </w:p>
    <w:p w14:paraId="435A5C6C" w14:textId="75B7572D" w:rsidR="00A636A4" w:rsidRDefault="00A636A4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5EE6B729" w14:textId="3B685802" w:rsidR="006933E0" w:rsidRDefault="00BA1D2E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</w:t>
      </w:r>
      <w:r w:rsidR="008B66B1">
        <w:rPr>
          <w:rFonts w:eastAsia="Calibri"/>
          <w:szCs w:val="18"/>
          <w:lang w:eastAsia="en-US"/>
        </w:rPr>
        <w:t>selectiecriterium</w:t>
      </w:r>
      <w:r>
        <w:rPr>
          <w:rFonts w:eastAsia="Calibri"/>
          <w:szCs w:val="18"/>
          <w:lang w:eastAsia="en-US"/>
        </w:rPr>
        <w:t xml:space="preserve"> </w:t>
      </w:r>
      <w:r w:rsidR="008B66B1">
        <w:rPr>
          <w:rFonts w:eastAsia="Calibri"/>
          <w:szCs w:val="18"/>
          <w:lang w:eastAsia="en-US"/>
        </w:rPr>
        <w:t>1</w:t>
      </w:r>
      <w:r>
        <w:rPr>
          <w:rFonts w:eastAsia="Calibri"/>
          <w:szCs w:val="18"/>
          <w:lang w:eastAsia="en-US"/>
        </w:rPr>
        <w:t xml:space="preserve">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5E4C6C39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A627D5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E52EC9F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158892B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0A617" w14:textId="793403F4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950A2F6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66D87" w:rsidRPr="00984868" w14:paraId="0AC30692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5825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6ED0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55B44AF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BCD1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9D75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0178A3E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88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2A97" w14:textId="77777777" w:rsidR="00C66D87" w:rsidRPr="00984868" w:rsidRDefault="00C66D87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6B36D1A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60A6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70F9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4A29B7A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D628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7D32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6B569F4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C53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1F5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4F209DD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1E63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B3C6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022051A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5C1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D3A0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66D87" w:rsidRPr="00984868" w14:paraId="33D88A0E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4EAA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66D87" w:rsidRPr="000F6AE1" w14:paraId="64F42AA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1B5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FF55" w14:textId="3A7D7166" w:rsidR="00C66D87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C66D87" w:rsidRPr="000F6AE1" w14:paraId="37C7237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384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9251" w14:textId="7AB16699" w:rsidR="00C66D87" w:rsidRPr="000F6AE1" w:rsidRDefault="00C66D87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66D87" w:rsidRPr="000F6AE1" w14:paraId="5E25B635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CD2" w14:textId="77777777" w:rsidR="00C66D87" w:rsidRPr="00984868" w:rsidRDefault="00C66D87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DC06" w14:textId="77777777" w:rsidR="00C66D87" w:rsidRPr="000F6AE1" w:rsidRDefault="00C66D87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66D87" w:rsidRPr="00984868" w14:paraId="178B8EEF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685" w14:textId="77777777" w:rsidR="00C66D87" w:rsidRDefault="00C66D87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BC4438">
              <w:rPr>
                <w:rFonts w:cs="Verdana"/>
                <w:color w:val="000000"/>
              </w:rPr>
              <w:t>:</w:t>
            </w:r>
          </w:p>
          <w:p w14:paraId="67CBFBE6" w14:textId="543B82CA" w:rsidR="00BC4438" w:rsidRPr="00984868" w:rsidRDefault="00BC44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2127CFDD" w14:textId="77777777" w:rsidR="00BC4438" w:rsidRDefault="00BC4438" w:rsidP="00936C9D">
      <w:pPr>
        <w:spacing w:line="240" w:lineRule="auto"/>
        <w:rPr>
          <w:rFonts w:eastAsia="Calibri"/>
          <w:szCs w:val="18"/>
          <w:lang w:eastAsia="en-US"/>
        </w:rPr>
      </w:pPr>
    </w:p>
    <w:p w14:paraId="3EDA4B63" w14:textId="0A2B36C7" w:rsidR="008B66B1" w:rsidRPr="00BC4438" w:rsidRDefault="008B66B1" w:rsidP="00936C9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2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4C5EBCD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86FA95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3480118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7485AEB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7ED2F3" w14:textId="5FE3C9DB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416FAE7C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BC4438" w:rsidRPr="00984868" w14:paraId="04FC376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55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D40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436D6FF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7E5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256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731A2A9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EE0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958D" w14:textId="77777777" w:rsidR="00BC4438" w:rsidRPr="00984868" w:rsidRDefault="00BC44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CA10F3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0A6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A43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A3663C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DD5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3A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FC87CB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5CD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0F4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22DA14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709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CA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5DBB09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C26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51B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2CAF8B2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D5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BC4438" w:rsidRPr="000F6AE1" w14:paraId="4E6B8FB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B98D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3DD9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BC4438" w:rsidRPr="000F6AE1" w14:paraId="23EEC7A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3552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138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C4438" w:rsidRPr="000F6AE1" w14:paraId="1EDDC27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4AA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61A" w14:textId="77777777" w:rsidR="00BC4438" w:rsidRPr="000F6AE1" w:rsidRDefault="00BC44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BC4438" w:rsidRPr="00984868" w14:paraId="78312831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F97E" w14:textId="77777777" w:rsidR="00BC4438" w:rsidRDefault="00BC4438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7D66D6F" w14:textId="07D1E7C2" w:rsidR="00BC4438" w:rsidRPr="00A636A4" w:rsidRDefault="00BC4438" w:rsidP="004A5E20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5445A0EB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F52E5CE" w14:textId="0D0A03EF" w:rsidR="00BC4438" w:rsidRDefault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3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716DC1B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3B678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F3BE041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3BC056DB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6BE04" w14:textId="5662D68B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24B480DD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BC4438" w:rsidRPr="00984868" w14:paraId="56BEA89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A00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A53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920336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580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6826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77F80EA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AA3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2D71" w14:textId="77777777" w:rsidR="00BC4438" w:rsidRPr="00984868" w:rsidRDefault="00BC44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7D260D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3AB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2F10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7F48839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0E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62A0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583EC3E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290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94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619F395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01E1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FED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4DD5309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E55A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807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7F77638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3AB9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BC4438" w:rsidRPr="000F6AE1" w14:paraId="5289061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FFDD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9A2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BC4438" w:rsidRPr="000F6AE1" w14:paraId="0AAEC5F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13DF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3896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C4438" w:rsidRPr="000F6AE1" w14:paraId="703B26AE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1E52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338" w14:textId="77777777" w:rsidR="00BC4438" w:rsidRPr="000F6AE1" w:rsidRDefault="00BC44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BC4438" w:rsidRPr="00984868" w14:paraId="13113A3C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CB29" w14:textId="77777777" w:rsidR="00BC4438" w:rsidRDefault="00BC4438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581AB150" w14:textId="4CA8194C" w:rsidR="00BC4438" w:rsidRPr="00984868" w:rsidRDefault="00BC44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41C8AE6C" w14:textId="77777777" w:rsidR="008B66B1" w:rsidRDefault="008B66B1" w:rsidP="008B66B1">
      <w:pPr>
        <w:spacing w:line="240" w:lineRule="auto"/>
        <w:rPr>
          <w:rFonts w:eastAsia="Calibri"/>
          <w:szCs w:val="18"/>
          <w:lang w:eastAsia="en-US"/>
        </w:rPr>
      </w:pPr>
    </w:p>
    <w:p w14:paraId="77341D05" w14:textId="63718E72" w:rsidR="00BC4438" w:rsidRDefault="008B66B1" w:rsidP="00936C9D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4 Assetmanagement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3B26A02C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D7A33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DD5B8FC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Assetmanagement</w:t>
            </w:r>
          </w:p>
        </w:tc>
      </w:tr>
      <w:tr w:rsidR="006D047B" w:rsidRPr="00984868" w14:paraId="25FF9619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B7EF1" w14:textId="53CE3FF9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26A1BDEB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BC4438" w:rsidRPr="00984868" w14:paraId="3292A06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E7D4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B385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8D708D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3E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9F81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61AD62C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01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076A" w14:textId="77777777" w:rsidR="00BC4438" w:rsidRPr="00984868" w:rsidRDefault="00BC44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E093C7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03BF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A9C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3D054B6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969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DD8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03453EE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8B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25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1B05842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1611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958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492340D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3F3C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C3EE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BC4438" w:rsidRPr="00984868" w14:paraId="6D5A11ED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B84B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BC4438" w:rsidRPr="000F6AE1" w14:paraId="507AA53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487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DA62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  <w:t>…</w:t>
            </w:r>
          </w:p>
        </w:tc>
      </w:tr>
      <w:tr w:rsidR="00BC4438" w:rsidRPr="000F6AE1" w14:paraId="419D209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623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4C12" w14:textId="77777777" w:rsidR="00BC4438" w:rsidRPr="000F6AE1" w:rsidRDefault="00BC44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C4438" w:rsidRPr="000F6AE1" w14:paraId="62BD386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05C" w14:textId="77777777" w:rsidR="00BC4438" w:rsidRPr="00984868" w:rsidRDefault="00BC44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D968" w14:textId="77777777" w:rsidR="00BC4438" w:rsidRPr="000F6AE1" w:rsidRDefault="00BC44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BC4438" w:rsidRPr="00984868" w14:paraId="766C2C5B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CE84" w14:textId="77777777" w:rsidR="00BC4438" w:rsidRDefault="00BC4438" w:rsidP="004A5E20">
            <w:pPr>
              <w:rPr>
                <w:rFonts w:cs="Verdana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AF1B9A9" w14:textId="5124E16C" w:rsidR="00BC4438" w:rsidRPr="005730A1" w:rsidRDefault="00BC4438" w:rsidP="004A5E20">
            <w:pPr>
              <w:rPr>
                <w:rFonts w:cs="Verdana"/>
              </w:rPr>
            </w:pPr>
            <w:r>
              <w:rPr>
                <w:rFonts w:cs="Verdana"/>
              </w:rPr>
              <w:t>…</w:t>
            </w:r>
          </w:p>
        </w:tc>
      </w:tr>
    </w:tbl>
    <w:p w14:paraId="020677AC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EC7E2C3" w14:textId="32C67885" w:rsidR="00936C9D" w:rsidRPr="00133C01" w:rsidRDefault="008B66B1" w:rsidP="00936C9D">
      <w:pPr>
        <w:spacing w:line="240" w:lineRule="auto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lastRenderedPageBreak/>
        <w:t xml:space="preserve">Invulformulieren </w:t>
      </w:r>
      <w:r w:rsidR="00936C9D" w:rsidRPr="00133C01">
        <w:rPr>
          <w:rFonts w:eastAsia="Calibri"/>
          <w:b/>
          <w:bCs/>
          <w:sz w:val="24"/>
          <w:lang w:eastAsia="en-US"/>
        </w:rPr>
        <w:t>Kennisveld</w:t>
      </w:r>
      <w:r>
        <w:rPr>
          <w:rFonts w:eastAsia="Calibri"/>
          <w:b/>
          <w:bCs/>
          <w:sz w:val="24"/>
          <w:lang w:eastAsia="en-US"/>
        </w:rPr>
        <w:t xml:space="preserve"> </w:t>
      </w:r>
      <w:r w:rsidR="00936C9D">
        <w:rPr>
          <w:rFonts w:eastAsia="Calibri"/>
          <w:b/>
          <w:bCs/>
          <w:sz w:val="24"/>
          <w:lang w:eastAsia="en-US"/>
        </w:rPr>
        <w:t>Wegenbouw</w:t>
      </w:r>
    </w:p>
    <w:p w14:paraId="53FA726A" w14:textId="77777777" w:rsidR="00630DDE" w:rsidRDefault="00630DDE" w:rsidP="007700E3">
      <w:pPr>
        <w:spacing w:line="240" w:lineRule="auto"/>
        <w:rPr>
          <w:szCs w:val="18"/>
        </w:rPr>
      </w:pPr>
    </w:p>
    <w:p w14:paraId="107A9D2E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028D817B" w14:textId="77777777" w:rsidR="008B66B1" w:rsidRDefault="008B66B1" w:rsidP="007700E3">
      <w:pPr>
        <w:spacing w:line="240" w:lineRule="auto"/>
        <w:rPr>
          <w:rFonts w:eastAsia="Calibri"/>
          <w:szCs w:val="18"/>
          <w:lang w:eastAsia="en-US"/>
        </w:rPr>
      </w:pPr>
    </w:p>
    <w:p w14:paraId="03631364" w14:textId="6D492AD8" w:rsidR="007700E3" w:rsidRDefault="008B66B1" w:rsidP="007700E3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Overzichtsformulier in te zetten referenties Wegenbouw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936C9D" w:rsidRPr="006349A6" w14:paraId="58A69BF7" w14:textId="77777777" w:rsidTr="006D047B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B9520A4" w14:textId="77777777" w:rsidR="00936C9D" w:rsidRDefault="00936C9D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4D5818EA" w14:textId="13EB041B" w:rsidR="007700E3" w:rsidRPr="00107DC6" w:rsidRDefault="007700E3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47C096B5" w14:textId="77777777" w:rsidR="00936C9D" w:rsidRDefault="00936C9D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2628574" w14:textId="3A0936CF" w:rsidR="00936C9D" w:rsidRPr="007700E3" w:rsidRDefault="007700E3" w:rsidP="004A5E20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7700E3"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936C9D" w:rsidRPr="00E5248A" w14:paraId="3A11BD0E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0ABA30FE" w14:textId="77777777" w:rsidR="00936C9D" w:rsidRPr="00984868" w:rsidRDefault="00936C9D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23F64715" w14:textId="77777777" w:rsidR="00936C9D" w:rsidRPr="00E5248A" w:rsidRDefault="00936C9D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936C9D" w:rsidRPr="00984868" w14:paraId="59DA4B9D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558EA66A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5C9312A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13FDBA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58D3AC15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2693BDD9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CE6F25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2EAE80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2E37656D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333647F2" w14:textId="1E3AE529" w:rsidR="00936C9D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4472CD54" w14:textId="56DCBA14" w:rsidR="00936C9D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033BF51F" w14:textId="7B1999E4" w:rsidR="00936C9D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E5248A" w14:paraId="41EFE2E7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782C" w14:textId="77777777" w:rsidR="00936C9D" w:rsidRPr="00107DC6" w:rsidRDefault="00936C9D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01F5" w14:textId="77777777" w:rsidR="00936C9D" w:rsidRPr="00E5248A" w:rsidRDefault="00936C9D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936C9D" w:rsidRPr="00984868" w14:paraId="1D2C902C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9C06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F6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E33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49BA8AC9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DA2" w14:textId="77777777" w:rsidR="00936C9D" w:rsidRPr="00984868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2BC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B95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698CEB5D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19BD" w14:textId="77777777" w:rsidR="00936C9D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348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538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36C9D" w:rsidRPr="00984868" w14:paraId="789B6A64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2FE4" w14:textId="77777777" w:rsidR="00936C9D" w:rsidRDefault="00936C9D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274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B1E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87AE2B5" w14:textId="77777777" w:rsidR="00936C9D" w:rsidRDefault="00936C9D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386EE2CC" w14:textId="2BBC207A" w:rsidR="00D67631" w:rsidRDefault="008B66B1" w:rsidP="006530D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1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172092B2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C9D2B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446470E" w14:textId="392A8AB0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1588543C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A86964" w14:textId="77777777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72DFFA0A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371232D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AE8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CC1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A51BF5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4DD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5F9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364D39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2F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0E19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916398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062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64B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09F893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348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D68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744AFE3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58E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5FC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5EE3F6C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99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CCD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9DFD0B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13F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4D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673BA4F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D42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11DABA0E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3B1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E69D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0AFC7F53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543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F4D5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65677582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54D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8796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1038771F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6D97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347598B1" w14:textId="77777777" w:rsidR="00D67631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4D13EB58" w14:textId="5B3D41C8" w:rsidR="00D67631" w:rsidRPr="00984868" w:rsidRDefault="00D67631" w:rsidP="004A5E20">
            <w:pPr>
              <w:rPr>
                <w:rFonts w:cs="Verdana"/>
                <w:color w:val="000000"/>
              </w:rPr>
            </w:pPr>
          </w:p>
        </w:tc>
      </w:tr>
    </w:tbl>
    <w:p w14:paraId="241B77F7" w14:textId="77777777" w:rsidR="00C66D87" w:rsidRDefault="00C66D87" w:rsidP="006530DF">
      <w:pPr>
        <w:spacing w:line="240" w:lineRule="auto"/>
        <w:rPr>
          <w:rFonts w:eastAsia="Calibri"/>
          <w:szCs w:val="18"/>
          <w:lang w:eastAsia="en-US"/>
        </w:rPr>
      </w:pPr>
    </w:p>
    <w:p w14:paraId="33525024" w14:textId="6A7291AD" w:rsidR="008B66B1" w:rsidRDefault="00936C9D" w:rsidP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  <w:r w:rsidR="008B66B1">
        <w:rPr>
          <w:rFonts w:eastAsia="Calibri"/>
          <w:szCs w:val="18"/>
          <w:lang w:eastAsia="en-US"/>
        </w:rPr>
        <w:lastRenderedPageBreak/>
        <w:t>Invulformulier geschiktheidseis 2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0733632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9AD72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B2FB658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5AA64B9D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2E91D" w14:textId="46C5ACD4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47E5EC47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606532A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EF7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F80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598647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6E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C1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6DFE22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F2D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FD5E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0F7594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E3C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2B2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751674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E34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5D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0053E4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B1F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50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F758C9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279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17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11ABD1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3F1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51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0A2B2CA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4D3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1879713C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9C4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AEF9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7BCA4AE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B80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FD6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6DBBB27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22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C4B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6F5BA2CE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796A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54B99A27" w14:textId="55E8580D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EF5E51E" w14:textId="77777777" w:rsidR="008B66B1" w:rsidRDefault="008B66B1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EE7CF4F" w14:textId="61CF8C29" w:rsidR="00936C9D" w:rsidRDefault="008B66B1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geschiktheidseis 3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098D018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41C6E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F437283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0C2BF692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06E4A" w14:textId="28D2A0B5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3</w:t>
            </w:r>
          </w:p>
          <w:p w14:paraId="3713C2FB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D67631" w:rsidRPr="00984868" w14:paraId="0F79FFF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5077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9E2C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7122A14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4614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5DCE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5CD56B4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A505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8484" w14:textId="77777777" w:rsidR="00D67631" w:rsidRPr="00984868" w:rsidRDefault="00D67631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2FAB1D9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87C0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8041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0055FDE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5B3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FE49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352269F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AE8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9002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27E9325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014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341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3C3D527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1C1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4CF6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D67631" w:rsidRPr="00984868" w14:paraId="3733DF95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2B39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D67631" w:rsidRPr="000F6AE1" w14:paraId="5A444C0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19B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2647" w14:textId="77777777" w:rsidR="00D67631" w:rsidRPr="000F6AE1" w:rsidRDefault="00D67631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D67631" w:rsidRPr="000F6AE1" w14:paraId="739CD6C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B6E1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9A85" w14:textId="77777777" w:rsidR="00D67631" w:rsidRPr="000F6AE1" w:rsidRDefault="00D67631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D67631" w:rsidRPr="000F6AE1" w14:paraId="4483CBD7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70CC" w14:textId="77777777" w:rsidR="00D67631" w:rsidRPr="00984868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084" w14:textId="77777777" w:rsidR="00D67631" w:rsidRPr="000F6AE1" w:rsidRDefault="00D67631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D67631" w:rsidRPr="00984868" w14:paraId="30A1D350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C050" w14:textId="77777777" w:rsidR="00D67631" w:rsidRDefault="00D67631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D207128" w14:textId="73C10B91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7B5030E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C8D1148" w14:textId="1FFC938B" w:rsidR="00D67631" w:rsidRDefault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1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6D047B" w:rsidRPr="00984868" w14:paraId="22CE8E1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C18FF" w14:textId="77777777" w:rsidR="006D047B" w:rsidRDefault="006D047B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507AEED" w14:textId="77777777" w:rsidR="006D047B" w:rsidRPr="00984868" w:rsidRDefault="006D047B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6D047B" w:rsidRPr="00984868" w14:paraId="15592F7A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F9F2" w14:textId="014C9ADF" w:rsidR="006D047B" w:rsidRDefault="006D047B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3DAA0D7" w14:textId="77777777" w:rsidR="006D047B" w:rsidRDefault="006D047B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2F9A233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9B8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787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7A00ADE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A3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031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781B759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25E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BE32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5E3695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954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644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E8E4E5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FA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BA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19B19E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3C2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D8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50BD9FC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16D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71C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111B96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D0F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2E0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8ACC382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B3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58B4D88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17F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FC82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369231D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99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A8B0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76F2414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FC8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0268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4A3D5350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EB1A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46BFE191" w14:textId="4119DF66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3D57527" w14:textId="77777777" w:rsidR="00936C9D" w:rsidRDefault="00936C9D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69DB3F0" w14:textId="0BBED7F6" w:rsidR="008B66B1" w:rsidRDefault="008B66B1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</w:t>
      </w:r>
      <w:r w:rsidR="005730A1">
        <w:rPr>
          <w:rFonts w:eastAsia="Calibri"/>
          <w:szCs w:val="18"/>
          <w:lang w:eastAsia="en-US"/>
        </w:rPr>
        <w:t>selectiecriterium</w:t>
      </w:r>
      <w:r>
        <w:rPr>
          <w:rFonts w:eastAsia="Calibri"/>
          <w:szCs w:val="18"/>
          <w:lang w:eastAsia="en-US"/>
        </w:rPr>
        <w:t xml:space="preserve"> 2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F471F8" w:rsidRPr="00984868" w14:paraId="63ADEC47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17D8A3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2DEAD5E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F471F8" w:rsidRPr="00984868" w14:paraId="001333D5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E46D2" w14:textId="5F359AE6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2FFFB6C3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6F93735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8C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9E6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1EC556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B01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F95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157F8D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BE2B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385C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A5171D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62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874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5B0A30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A7E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8F2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0B9140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8F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CEC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EDE510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C83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2CB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055342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5F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213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CDBDB8D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D1A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3F7FE9E9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73C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FE5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60D5E69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61B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992B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696A7E8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95F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28E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4B28D893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524" w14:textId="77777777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</w:p>
          <w:p w14:paraId="3585054B" w14:textId="49E7EBAB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32A842C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30EEDDE4" w14:textId="6148D79C" w:rsidR="00D67631" w:rsidRDefault="008B66B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>Invulformulier selectiecriterium 3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F471F8" w:rsidRPr="00984868" w14:paraId="00407A2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4553B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DC66C96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F471F8" w:rsidRPr="00984868" w14:paraId="6A04C7A0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9B04D5" w14:textId="30780E66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0A1530FB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6924947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7FF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15A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1A2967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92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C4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BEFAA6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04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518F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728075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ED0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2A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9CD7A8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3D53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580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357853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73A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219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37AD1E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BD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6B7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5E464C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3EF2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F8D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12457199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11D8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39AE4F6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C42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40F9" w14:textId="1FA644E9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36C9D" w:rsidRPr="000F6AE1" w14:paraId="4640367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C5B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9FCD" w14:textId="64B9281A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36C9D" w:rsidRPr="000F6AE1" w14:paraId="3A3452A0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6505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2DBC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6D5E029C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B441" w14:textId="31881B0C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045288FD" w14:textId="0BE046BE" w:rsidR="00936C9D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27A7B65" w14:textId="77777777" w:rsidR="00936C9D" w:rsidRDefault="00936C9D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17B51B5D" w14:textId="636A9CCB" w:rsidR="008B66B1" w:rsidRDefault="008B66B1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>Invulformulier selectiecriterium 4 Wegenbouw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279"/>
      </w:tblGrid>
      <w:tr w:rsidR="00F471F8" w:rsidRPr="00984868" w14:paraId="2A42BBC3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D29C3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1C7D4FD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Wegenbouw</w:t>
            </w:r>
          </w:p>
        </w:tc>
      </w:tr>
      <w:tr w:rsidR="00F471F8" w:rsidRPr="00984868" w14:paraId="691701E8" w14:textId="77777777" w:rsidTr="00F4217A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9F71D" w14:textId="4C7610B9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2DF9F41F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36C9D" w:rsidRPr="00984868" w14:paraId="5EF788F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2DAA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A4A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278F997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D9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ED19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6151F31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669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2D0" w14:textId="77777777" w:rsidR="00936C9D" w:rsidRPr="00984868" w:rsidRDefault="00936C9D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C9A75F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421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C8F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929F1E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4D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27C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3C39A30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F0A1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4107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4383921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21B4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CAE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64F3E0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56C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D93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36C9D" w:rsidRPr="00984868" w14:paraId="0945E3BF" w14:textId="77777777" w:rsidTr="004A5E20">
        <w:trPr>
          <w:trHeight w:val="29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3FF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36C9D" w:rsidRPr="000F6AE1" w14:paraId="5BB68267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BC26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EC9F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……</w:t>
            </w:r>
          </w:p>
        </w:tc>
      </w:tr>
      <w:tr w:rsidR="00936C9D" w:rsidRPr="000F6AE1" w14:paraId="28D74EB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7FD0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1298" w14:textId="77777777" w:rsidR="00936C9D" w:rsidRPr="000F6AE1" w:rsidRDefault="00936C9D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  <w:r>
              <w:rPr>
                <w:rStyle w:val="Verborgentekst"/>
                <w:bCs/>
                <w:iCs/>
                <w:color w:val="000000"/>
              </w:rPr>
              <w:t>…</w:t>
            </w:r>
            <w:r w:rsidRPr="000F6AE1">
              <w:rPr>
                <w:rStyle w:val="Verborgentekst"/>
                <w:bCs/>
                <w:iCs/>
                <w:color w:val="000000"/>
              </w:rPr>
              <w:t>…</w:t>
            </w:r>
          </w:p>
        </w:tc>
      </w:tr>
      <w:tr w:rsidR="00936C9D" w:rsidRPr="000F6AE1" w14:paraId="0F46EB6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F28F" w14:textId="77777777" w:rsidR="00936C9D" w:rsidRPr="00984868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529C" w14:textId="77777777" w:rsidR="00936C9D" w:rsidRPr="000F6AE1" w:rsidRDefault="00936C9D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36C9D" w:rsidRPr="00984868" w14:paraId="61843D5B" w14:textId="77777777" w:rsidTr="004A5E2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24" w14:textId="5352FB86" w:rsidR="00936C9D" w:rsidRDefault="00936C9D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 w:rsidR="00D67631">
              <w:rPr>
                <w:rFonts w:cs="Verdana"/>
                <w:color w:val="000000"/>
              </w:rPr>
              <w:t>:</w:t>
            </w:r>
          </w:p>
          <w:p w14:paraId="2EC1F296" w14:textId="26134129" w:rsidR="00D67631" w:rsidRPr="00984868" w:rsidRDefault="00D67631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D8E634A" w14:textId="77777777" w:rsidR="005730A1" w:rsidRDefault="005730A1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C17F05B" w14:textId="4BB78E8C" w:rsidR="003B111F" w:rsidRPr="00133C01" w:rsidRDefault="003B111F" w:rsidP="003B111F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</w:t>
      </w:r>
      <w:r w:rsidR="008B66B1">
        <w:rPr>
          <w:rFonts w:eastAsia="Calibri"/>
          <w:b/>
          <w:bCs/>
          <w:sz w:val="24"/>
          <w:lang w:eastAsia="en-US"/>
        </w:rPr>
        <w:t xml:space="preserve"> </w:t>
      </w:r>
      <w:r>
        <w:rPr>
          <w:rFonts w:eastAsia="Calibri"/>
          <w:b/>
          <w:bCs/>
          <w:sz w:val="24"/>
          <w:lang w:eastAsia="en-US"/>
        </w:rPr>
        <w:t>Wegontwerp en verkeersveiligheid</w:t>
      </w:r>
    </w:p>
    <w:p w14:paraId="37145554" w14:textId="77777777" w:rsidR="00630DDE" w:rsidRDefault="00630DDE" w:rsidP="003B111F">
      <w:pPr>
        <w:spacing w:line="240" w:lineRule="auto"/>
        <w:rPr>
          <w:szCs w:val="18"/>
        </w:rPr>
      </w:pPr>
    </w:p>
    <w:p w14:paraId="00E93A93" w14:textId="3A9D8DBB" w:rsidR="003B111F" w:rsidRDefault="00630DDE" w:rsidP="003B111F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 w:rsidR="00C10846"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28087499" w14:textId="77777777" w:rsidR="00E51D9C" w:rsidRDefault="00E51D9C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6396856C" w14:textId="72691241" w:rsidR="00630DDE" w:rsidRDefault="00E51D9C" w:rsidP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3B111F" w:rsidRPr="006349A6" w14:paraId="12C4AB19" w14:textId="77777777" w:rsidTr="00F471F8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5E1D9F1C" w14:textId="77777777" w:rsidR="003B111F" w:rsidRDefault="003B111F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0E78C517" w14:textId="66DB4AD9" w:rsidR="002E69AC" w:rsidRPr="00107DC6" w:rsidRDefault="002E69AC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4A2DB2DC" w14:textId="77777777" w:rsidR="003B111F" w:rsidRDefault="003B111F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6338D68" w14:textId="05D3434C" w:rsidR="003B111F" w:rsidRPr="002E69AC" w:rsidRDefault="003B111F" w:rsidP="004A5E20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3B111F" w:rsidRPr="00E5248A" w14:paraId="33A41566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1DE4892B" w14:textId="77777777" w:rsidR="003B111F" w:rsidRPr="00984868" w:rsidRDefault="003B111F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636EFB1B" w14:textId="77777777" w:rsidR="003B111F" w:rsidRPr="00E5248A" w:rsidRDefault="003B111F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3B111F" w:rsidRPr="00984868" w14:paraId="07A05E11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38D5B4AF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7981741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765074D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258CC9BE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2E455791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353D21A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0540E48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E5248A" w14:paraId="2C568B63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B855" w14:textId="77777777" w:rsidR="003B111F" w:rsidRPr="00107DC6" w:rsidRDefault="003B111F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FBC" w14:textId="77777777" w:rsidR="003B111F" w:rsidRPr="00E5248A" w:rsidRDefault="003B111F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3B111F" w:rsidRPr="00984868" w14:paraId="68E0967D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1183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791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A75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267C281C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558" w14:textId="77777777" w:rsidR="003B111F" w:rsidRPr="00984868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351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E6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3540D9AB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ED8" w14:textId="77777777" w:rsidR="003B111F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B1B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6FC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3B111F" w:rsidRPr="00984868" w14:paraId="7426A2F4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4DB0" w14:textId="77777777" w:rsidR="003B111F" w:rsidRDefault="003B111F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273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21E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9467244" w14:textId="77777777" w:rsidR="003B111F" w:rsidRDefault="003B111F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10EE4FC7" w14:textId="77777777" w:rsidR="00A01CFA" w:rsidRDefault="00A01CFA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6E9A457C" w14:textId="01867FEA" w:rsidR="003B111F" w:rsidRDefault="006B23FA" w:rsidP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F471F8" w:rsidRPr="00984868" w14:paraId="6EB541C9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EB3EC0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AD3140E" w14:textId="5AA8A32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F471F8" w:rsidRPr="00984868" w14:paraId="5233C380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A9C105" w14:textId="07751030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1D5EA02E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5B1C1F1D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A78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F3E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E006A26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83D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C9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61A639A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FDC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008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CB55AAB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FCD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7B2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B669442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C7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6D2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0612418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78D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101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33242B8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745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6D0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A20DCE9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34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038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8FBE290" w14:textId="77777777" w:rsidTr="00F471F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971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5AE015D7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714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5949" w14:textId="47260569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B05EEA5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E8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8FFF" w14:textId="5A29DB25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0B184B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4F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5C0F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571C2B29" w14:textId="77777777" w:rsidTr="00F471F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A97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12A086DA" w14:textId="77777777" w:rsidR="003B111F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3362246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</w:p>
        </w:tc>
      </w:tr>
    </w:tbl>
    <w:p w14:paraId="6EB09B42" w14:textId="77777777" w:rsidR="003B111F" w:rsidRDefault="003B111F" w:rsidP="003B111F">
      <w:pPr>
        <w:spacing w:line="240" w:lineRule="auto"/>
        <w:rPr>
          <w:rFonts w:eastAsia="Calibri"/>
          <w:szCs w:val="18"/>
          <w:lang w:eastAsia="en-US"/>
        </w:rPr>
      </w:pPr>
    </w:p>
    <w:p w14:paraId="58D92491" w14:textId="77777777" w:rsidR="006B23FA" w:rsidRDefault="006B23FA" w:rsidP="006B23FA">
      <w:pPr>
        <w:spacing w:line="240" w:lineRule="auto"/>
        <w:rPr>
          <w:rFonts w:eastAsia="Calibri"/>
          <w:szCs w:val="18"/>
          <w:lang w:eastAsia="en-US"/>
        </w:rPr>
      </w:pPr>
    </w:p>
    <w:p w14:paraId="0A939545" w14:textId="21774DAD" w:rsidR="00A01CFA" w:rsidRDefault="00A01C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9A60EAB" w14:textId="3CA87F4C" w:rsidR="006B23FA" w:rsidRDefault="006B23FA" w:rsidP="006B23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F471F8" w:rsidRPr="00984868" w14:paraId="2CFB5B99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30700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5F04106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F471F8" w:rsidRPr="00984868" w14:paraId="403700D8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5BCF2" w14:textId="392FC769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0B5E6AE1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13F61DE6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0B1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50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2AF7E27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B0C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E52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6A4F39C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838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27C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4C7C672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62D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A52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0132A8D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83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A9B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924AA36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1ED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49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DA23EB3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B38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10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E47E131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550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56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792D826" w14:textId="77777777" w:rsidTr="00F471F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07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71254F7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D0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9AB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677452C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989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9A1E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0C82DEFE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87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0691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3FE438E3" w14:textId="77777777" w:rsidTr="00F471F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28F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130B9F20" w14:textId="4A2241F6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7B2B063" w14:textId="77777777" w:rsidR="006B23FA" w:rsidRDefault="006B23FA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8F0F100" w14:textId="3886EA0D" w:rsidR="00936C9D" w:rsidRDefault="006B23FA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F471F8" w:rsidRPr="00984868" w14:paraId="56EBB52D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19922" w14:textId="77777777" w:rsidR="00F471F8" w:rsidRDefault="00F471F8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0CCABE8" w14:textId="77777777" w:rsidR="00F471F8" w:rsidRPr="00984868" w:rsidRDefault="00F471F8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F471F8" w:rsidRPr="00984868" w14:paraId="2B7BEFB7" w14:textId="77777777" w:rsidTr="00F471F8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26DA5" w14:textId="0D87B9A6" w:rsidR="00F471F8" w:rsidRDefault="00F471F8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B8514CE" w14:textId="77777777" w:rsidR="00F471F8" w:rsidRDefault="00F471F8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3BC551BF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DDA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CCE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3BEABC0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DD1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08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38CCE1D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1F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F708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2BDFB91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111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D8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EFC871B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BCF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BE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731798C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CB69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424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A4BC255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EA1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71D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ED9ABB5" w14:textId="77777777" w:rsidTr="00F471F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1B6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420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94F4AAE" w14:textId="77777777" w:rsidTr="00F471F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C3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2E32A03B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EF1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01E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4E143391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CF6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F56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5529924C" w14:textId="77777777" w:rsidTr="00F471F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CE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A9F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7EE7CAB4" w14:textId="77777777" w:rsidTr="00F471F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3F6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2D6A0E9" w14:textId="6230E640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42A00E0" w14:textId="77777777" w:rsidR="003B111F" w:rsidRDefault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6CD7D63" w14:textId="0AFC1E6D" w:rsidR="006B23FA" w:rsidRDefault="006B23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2C551235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9AB8D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D17278C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576C66" w:rsidRPr="00984868" w14:paraId="4B5147F6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847E8" w14:textId="7A6A5E58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10DB6228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254C3E9B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34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FD7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46231ED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969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5B8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9BA99C8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14A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145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30255FB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861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100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76BAB7C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4BC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4E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A0A9102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7289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E5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3922B43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F0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73F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7C446AF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8F1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58D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CA516D1" w14:textId="77777777" w:rsidTr="00576C66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B9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53D935C0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CF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4789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4B373362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DE9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3604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7536B652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1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B403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71B3E959" w14:textId="77777777" w:rsidTr="00576C66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62D2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41EEE97" w14:textId="42D0755F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4A6BA11" w14:textId="77777777" w:rsidR="006B23FA" w:rsidRDefault="006B23FA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A5827F3" w14:textId="7B62B5E0" w:rsidR="006530DF" w:rsidRDefault="006B23FA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7AEB482B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705CA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CA617C9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576C66" w:rsidRPr="00984868" w14:paraId="02229F03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C84C5" w14:textId="3E9E02AE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3FBE49D1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72F1E73D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5C2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50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94A7FD0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11FC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01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FDF2259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FB7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16B0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76E0307E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83F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F66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FB53229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DC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CC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8E6A60F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040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055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6861AAE5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63E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96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4A129BA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F6E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C8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35816F0" w14:textId="77777777" w:rsidTr="00576C66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778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4A0740E9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C51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C26B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329FFEE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3C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4056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55A7CCB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B62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7B36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13F2CD73" w14:textId="77777777" w:rsidTr="00576C66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37BC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8D7A571" w14:textId="364A6976" w:rsidR="003B111F" w:rsidRPr="00984868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52C57D4" w14:textId="77777777" w:rsidR="003B111F" w:rsidRDefault="003B111F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19DAA3D" w14:textId="2B0DBD94" w:rsidR="006B23FA" w:rsidRDefault="006B23FA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4 </w:t>
      </w:r>
      <w:r w:rsidRPr="006B23FA">
        <w:rPr>
          <w:rFonts w:eastAsia="Calibri"/>
          <w:szCs w:val="18"/>
          <w:lang w:eastAsia="en-US"/>
        </w:rPr>
        <w:t>Wegontwerp en verkeersveiligheid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65EF39D9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C3604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CC1127F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Wegontwerp en verkeersveiligheid</w:t>
            </w:r>
          </w:p>
        </w:tc>
      </w:tr>
      <w:tr w:rsidR="00576C66" w:rsidRPr="00984868" w14:paraId="78D60FD4" w14:textId="77777777" w:rsidTr="00576C66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B1E03" w14:textId="39FDAB31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650B2D4F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3B111F" w:rsidRPr="00984868" w14:paraId="2C24AE97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B78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D4C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18D82CDD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2D6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A64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359E81A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C991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AC1" w14:textId="77777777" w:rsidR="003B111F" w:rsidRPr="00984868" w:rsidRDefault="003B111F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58DA03C5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D0E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A33B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3FE6F62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87A4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67B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4CF10FC4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A45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507A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200A7155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BE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5840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353AB75B" w14:textId="77777777" w:rsidTr="00576C6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9ACD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AE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3B111F" w:rsidRPr="00984868" w14:paraId="0CC4A2C0" w14:textId="77777777" w:rsidTr="00576C66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637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3B111F" w:rsidRPr="000F6AE1" w14:paraId="346DB064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04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D33E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7989137E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AF03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F942" w14:textId="77777777" w:rsidR="003B111F" w:rsidRPr="000F6AE1" w:rsidRDefault="003B111F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3B111F" w:rsidRPr="000F6AE1" w14:paraId="31368CED" w14:textId="77777777" w:rsidTr="00576C66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C3A9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9AC" w14:textId="77777777" w:rsidR="003B111F" w:rsidRPr="000F6AE1" w:rsidRDefault="003B111F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3B111F" w:rsidRPr="00984868" w14:paraId="01601E1A" w14:textId="77777777" w:rsidTr="00576C66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3A3D" w14:textId="77777777" w:rsidR="003B111F" w:rsidRDefault="003B111F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06CBFD59" w14:textId="77777777" w:rsidR="003B111F" w:rsidRDefault="003B111F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5AC2E1DF" w14:textId="77777777" w:rsidR="003B111F" w:rsidRPr="00984868" w:rsidRDefault="003B111F" w:rsidP="004A5E20">
            <w:pPr>
              <w:rPr>
                <w:rFonts w:cs="Verdana"/>
                <w:color w:val="000000"/>
              </w:rPr>
            </w:pPr>
          </w:p>
        </w:tc>
      </w:tr>
    </w:tbl>
    <w:p w14:paraId="7B4644C0" w14:textId="77777777" w:rsidR="006530DF" w:rsidRDefault="006530DF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3D497E00" w14:textId="29D8AE49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C1BAB98" w14:textId="6498895B" w:rsidR="00050A78" w:rsidRPr="00133C01" w:rsidRDefault="00050A78" w:rsidP="00050A78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>
        <w:rPr>
          <w:rFonts w:eastAsia="Calibri"/>
          <w:b/>
          <w:bCs/>
          <w:sz w:val="24"/>
          <w:lang w:eastAsia="en-US"/>
        </w:rPr>
        <w:t>Waterveiligheid en (oppervlakte)waterbeheer</w:t>
      </w:r>
    </w:p>
    <w:p w14:paraId="2D817C65" w14:textId="77777777" w:rsidR="007747CD" w:rsidRDefault="007747CD" w:rsidP="007747CD">
      <w:pPr>
        <w:spacing w:line="240" w:lineRule="auto"/>
        <w:rPr>
          <w:szCs w:val="18"/>
        </w:rPr>
      </w:pPr>
    </w:p>
    <w:p w14:paraId="57D35303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14A2AC3E" w14:textId="77777777" w:rsidR="00E51D9C" w:rsidRDefault="00E51D9C" w:rsidP="00050A78">
      <w:pPr>
        <w:spacing w:line="240" w:lineRule="auto"/>
        <w:rPr>
          <w:rFonts w:eastAsia="Calibri"/>
          <w:szCs w:val="18"/>
          <w:lang w:eastAsia="en-US"/>
        </w:rPr>
      </w:pPr>
    </w:p>
    <w:p w14:paraId="1F20B41F" w14:textId="25F7C463" w:rsidR="00630DDE" w:rsidRDefault="00E51D9C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050A78" w:rsidRPr="006349A6" w14:paraId="51742E1A" w14:textId="77777777" w:rsidTr="00576C66">
        <w:trPr>
          <w:trHeight w:val="541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6E36C327" w14:textId="77777777" w:rsidR="00050A78" w:rsidRDefault="00050A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  <w:p w14:paraId="44B78C79" w14:textId="2F05304D" w:rsidR="002E69AC" w:rsidRPr="00107DC6" w:rsidRDefault="002E69AC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Kennisveld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5094E834" w14:textId="77777777" w:rsidR="00050A78" w:rsidRDefault="00050A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B9D0275" w14:textId="751AC74C" w:rsidR="00050A78" w:rsidRPr="002E69AC" w:rsidRDefault="00050A78" w:rsidP="004A5E20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050A78" w:rsidRPr="00E5248A" w14:paraId="2DC4C987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1196EFD" w14:textId="77777777" w:rsidR="00050A78" w:rsidRPr="00984868" w:rsidRDefault="00050A78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77C3CE0D" w14:textId="77777777" w:rsidR="00050A78" w:rsidRPr="00E5248A" w:rsidRDefault="00050A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050A78" w:rsidRPr="00984868" w14:paraId="2F4C7E15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7173FCCF" w14:textId="77777777" w:rsidR="00050A78" w:rsidRPr="0098486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9B676F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37FE3BE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E5248A" w14:paraId="503C63B0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D22E" w14:textId="77777777" w:rsidR="00050A78" w:rsidRPr="00107DC6" w:rsidRDefault="00050A78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0375" w14:textId="77777777" w:rsidR="00050A78" w:rsidRPr="00E5248A" w:rsidRDefault="00050A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050A78" w:rsidRPr="00984868" w14:paraId="11F2A5E8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3C04" w14:textId="77777777" w:rsidR="00050A78" w:rsidRPr="0098486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409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FB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412DE932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384" w14:textId="77777777" w:rsidR="00050A78" w:rsidRPr="0098486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753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12D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09525AB5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FF41" w14:textId="77777777" w:rsidR="00050A7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1D2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586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0A91812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8096" w14:textId="77777777" w:rsidR="00050A7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C22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11F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050A78" w:rsidRPr="00984868" w14:paraId="6AC89F5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932D" w14:textId="2D96FB98" w:rsidR="00050A78" w:rsidRDefault="00050A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00AF" w14:textId="2D5AB592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2385" w14:textId="1DECC28F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B15A7FE" w14:textId="77777777" w:rsidR="00050A78" w:rsidRDefault="00050A78" w:rsidP="00050A78">
      <w:pPr>
        <w:spacing w:line="240" w:lineRule="auto"/>
        <w:rPr>
          <w:rFonts w:eastAsia="Calibri"/>
          <w:szCs w:val="18"/>
          <w:lang w:eastAsia="en-US"/>
        </w:rPr>
      </w:pPr>
    </w:p>
    <w:p w14:paraId="58DA6C6D" w14:textId="46D46CFA" w:rsidR="00050A78" w:rsidRDefault="005C6BAA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5348DD2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ECE1B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AF5D067" w14:textId="75F6E7B8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576C66" w:rsidRPr="00984868" w14:paraId="353B546F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903ED" w14:textId="3EFBC46B" w:rsidR="00576C66" w:rsidRDefault="00576C6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4AF85E02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58A3017B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448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726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8035F93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B5A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DB8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75B1438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8E4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07A5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8D0E8EA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29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0D5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035B400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48F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7A5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06B7D73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DA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EB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CE411E0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7CB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73C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4AD6412" w14:textId="77777777" w:rsidTr="00050A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8E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267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E0446FE" w14:textId="77777777" w:rsidTr="00050A78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FE8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0BF5076F" w14:textId="77777777" w:rsidTr="00050A7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7DF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C0E5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6326CF9A" w14:textId="77777777" w:rsidTr="00050A7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D29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2B7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894F692" w14:textId="77777777" w:rsidTr="00050A78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411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78F4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0CF50E73" w14:textId="77777777" w:rsidTr="00050A78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EEEB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58B189D5" w14:textId="77777777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2E018FC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</w:p>
        </w:tc>
      </w:tr>
    </w:tbl>
    <w:p w14:paraId="303806C1" w14:textId="77777777" w:rsidR="00050A78" w:rsidRDefault="00050A78" w:rsidP="00050A78">
      <w:pPr>
        <w:spacing w:line="240" w:lineRule="auto"/>
        <w:rPr>
          <w:rFonts w:eastAsia="Calibri"/>
          <w:szCs w:val="18"/>
          <w:lang w:eastAsia="en-US"/>
        </w:rPr>
      </w:pPr>
    </w:p>
    <w:p w14:paraId="7067DDB2" w14:textId="77777777" w:rsidR="00050A78" w:rsidRDefault="00050A78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0C9DE689" w14:textId="28407790" w:rsidR="00673142" w:rsidRDefault="00673142" w:rsidP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1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576C66" w:rsidRPr="00984868" w14:paraId="53FA7B22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79B1C" w14:textId="77777777" w:rsidR="00576C66" w:rsidRDefault="00576C6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0C656BF" w14:textId="77777777" w:rsidR="00576C66" w:rsidRPr="00984868" w:rsidRDefault="00576C6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576C66" w:rsidRPr="00984868" w14:paraId="42AAA954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52A576" w14:textId="0B35652E" w:rsidR="00576C66" w:rsidRDefault="000E3ED9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</w:t>
            </w:r>
            <w:r w:rsidR="00576C66">
              <w:rPr>
                <w:rFonts w:cs="Verdana"/>
                <w:b/>
                <w:color w:val="000000"/>
              </w:rPr>
              <w:t xml:space="preserve"> 1</w:t>
            </w:r>
          </w:p>
          <w:p w14:paraId="3CA28A91" w14:textId="77777777" w:rsidR="00576C66" w:rsidRDefault="00576C6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263A0EA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8E9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C9E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010362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945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145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C69519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28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C773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0480F82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510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CD6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41497F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CA5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41F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5867FE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D20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8A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309DD3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E68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97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61B199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D30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9EA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2891E83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E85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46C576A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28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A8B2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76E52BA3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5A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3EE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A27F19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05A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242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5424E3B3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955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E1559DA" w14:textId="41C9CE36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1298DDD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614864DC" w14:textId="36CB69C0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2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440DFFAA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6F8138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64BD0FA4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5D45DA3E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5E49D" w14:textId="3150480D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2AF03C4B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792D6C3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EF5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593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235451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60E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45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0E24F1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A73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1910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2512BD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5E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B31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178883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5AB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A08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899357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3F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E2B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F147E1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B8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823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92C87B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647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E5B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2121690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208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133F5792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450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695A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5DC24BF3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468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24EC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1AB96697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851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A435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4145E871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7776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71F27C8" w14:textId="09B1E01F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6D40E3F" w14:textId="77777777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13A5CFCA" w14:textId="0F0D2D74" w:rsidR="00673142" w:rsidRDefault="0067314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3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19A4817D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E8E31A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545D481E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73B98951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8630A" w14:textId="3AAC4CDC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77CC4D2C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377D4BF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901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B45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9DF01D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506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053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658E55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A6D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B1C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A555B3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D9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D98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BDA5FC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711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DDE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433290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0B8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E0A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AB4335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1B9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AFA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534143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C8D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200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14A6CEC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A7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4CD46F5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5B3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6A1C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F2E7E9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BFB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E20B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2D2562F9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77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3B2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70F1F5F3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C619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70AB5EB" w14:textId="3E449AD8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2449F5B2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F44BEC0" w14:textId="232847C1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4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04032C4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D5FE5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F24DB70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2855BD0C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6A2C5" w14:textId="117BA78A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4</w:t>
            </w:r>
          </w:p>
          <w:p w14:paraId="475F2686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49B5657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82B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67F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C431D0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68C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124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D83C06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04C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6C4E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71B622D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27F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859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494D032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40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D13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1891DC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71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208A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2C5EFE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5EB8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340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300941A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B5C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74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6F551D8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C67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28813B4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8F2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FA7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6ECCA6D5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722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7F9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0E287CF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AB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8E9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1166BEA1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3D7D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A38000D" w14:textId="1A970D4E" w:rsidR="00050A78" w:rsidRPr="0098486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7C575D8" w14:textId="723D74B2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2DB1FDC8" w14:textId="0747B0A3" w:rsidR="00673142" w:rsidRDefault="0067314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5 </w:t>
      </w:r>
      <w:r w:rsidRPr="005C6BAA">
        <w:rPr>
          <w:rFonts w:eastAsia="Calibri"/>
          <w:szCs w:val="18"/>
          <w:lang w:eastAsia="en-US"/>
        </w:rPr>
        <w:t>Waterveiligheid en (oppervlakte)waterbeheer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0D5EFC7B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7039E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6B29DDE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2E69AC">
              <w:rPr>
                <w:rFonts w:cs="Verdana"/>
                <w:b/>
                <w:color w:val="000000"/>
                <w:sz w:val="22"/>
                <w:szCs w:val="22"/>
              </w:rPr>
              <w:t>Waterveiligheid en (oppervlakte)waterbeheer</w:t>
            </w:r>
          </w:p>
        </w:tc>
      </w:tr>
      <w:tr w:rsidR="007747CD" w:rsidRPr="00984868" w14:paraId="72CDD4A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8C251" w14:textId="5E1F4B81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5</w:t>
            </w:r>
          </w:p>
          <w:p w14:paraId="3B1369C7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050A78" w:rsidRPr="00984868" w14:paraId="1FBB025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E3B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4F5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61FEDAF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84C3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48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D5B680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C744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4283" w14:textId="77777777" w:rsidR="00050A78" w:rsidRPr="00984868" w:rsidRDefault="00050A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002627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5C9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EBD1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03CE845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D875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AB97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2B0A024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D832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C0C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1340BE9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A2DB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7A76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4BB46D1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3ED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C8F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050A78" w:rsidRPr="00984868" w14:paraId="5F3D6FA8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3418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050A78" w:rsidRPr="000F6AE1" w14:paraId="7AB99851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724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A787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4B9CDFB2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570F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A932" w14:textId="77777777" w:rsidR="00050A78" w:rsidRPr="000F6AE1" w:rsidRDefault="00050A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050A78" w:rsidRPr="000F6AE1" w14:paraId="6B4A964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854E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F2C7" w14:textId="77777777" w:rsidR="00050A78" w:rsidRPr="000F6AE1" w:rsidRDefault="00050A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050A78" w:rsidRPr="00984868" w14:paraId="4D223D31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27C4" w14:textId="77777777" w:rsidR="00050A78" w:rsidRDefault="00050A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2E265B5A" w14:textId="77777777" w:rsidR="00050A78" w:rsidRDefault="00050A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108B5AAC" w14:textId="77777777" w:rsidR="00050A78" w:rsidRPr="00984868" w:rsidRDefault="00050A78" w:rsidP="004A5E20">
            <w:pPr>
              <w:rPr>
                <w:rFonts w:cs="Verdana"/>
                <w:color w:val="000000"/>
              </w:rPr>
            </w:pPr>
          </w:p>
        </w:tc>
      </w:tr>
    </w:tbl>
    <w:p w14:paraId="3AB2C5A1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6B151654" w14:textId="77777777" w:rsidR="00050A78" w:rsidRDefault="00050A7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4CE91B02" w14:textId="4482560B" w:rsidR="00050A78" w:rsidRDefault="00050A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3DD83B7E" w14:textId="7A59B0DF" w:rsidR="009B7B78" w:rsidRPr="00133C01" w:rsidRDefault="009B7B78" w:rsidP="009B7B78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 w:rsidR="00477138">
        <w:rPr>
          <w:rFonts w:eastAsia="Calibri"/>
          <w:b/>
          <w:bCs/>
          <w:sz w:val="24"/>
          <w:lang w:eastAsia="en-US"/>
        </w:rPr>
        <w:t>Grondwater- en bodembeheer</w:t>
      </w:r>
    </w:p>
    <w:p w14:paraId="22B351FC" w14:textId="77777777" w:rsidR="007747CD" w:rsidRDefault="007747CD" w:rsidP="007747CD">
      <w:pPr>
        <w:spacing w:line="240" w:lineRule="auto"/>
        <w:rPr>
          <w:szCs w:val="18"/>
        </w:rPr>
      </w:pPr>
    </w:p>
    <w:p w14:paraId="61248430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486203BB" w14:textId="77777777" w:rsidR="00E51D9C" w:rsidRDefault="00E51D9C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2AEB2E74" w14:textId="1BFDA6EE" w:rsidR="007747CD" w:rsidRDefault="00E51D9C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9B7B78" w:rsidRPr="006349A6" w14:paraId="0587A8F7" w14:textId="77777777" w:rsidTr="007747CD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D67DD34" w14:textId="77777777" w:rsidR="009B7B78" w:rsidRPr="00107DC6" w:rsidRDefault="009B7B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Perceel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549DE603" w14:textId="77777777" w:rsidR="009B7B78" w:rsidRDefault="009B7B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88DDDED" w14:textId="713849DD" w:rsidR="009B7B78" w:rsidRPr="006349A6" w:rsidRDefault="009B7B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="00477138"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9B7B78" w:rsidRPr="00E5248A" w14:paraId="1D1B73C4" w14:textId="77777777" w:rsidTr="004A5E20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4069B35E" w14:textId="77777777" w:rsidR="009B7B78" w:rsidRPr="00984868" w:rsidRDefault="009B7B78" w:rsidP="004A5E20">
            <w:pPr>
              <w:rPr>
                <w:rFonts w:cs="Verdana"/>
                <w:b/>
                <w:color w:val="000000"/>
              </w:rPr>
            </w:pPr>
            <w:r w:rsidRPr="00984868">
              <w:rPr>
                <w:rFonts w:cs="Verdana"/>
                <w:b/>
                <w:color w:val="000000"/>
              </w:rPr>
              <w:t>Geschiktheidseis</w:t>
            </w:r>
            <w:r>
              <w:rPr>
                <w:rFonts w:cs="Verdana"/>
                <w:b/>
                <w:color w:val="000000"/>
              </w:rPr>
              <w:t xml:space="preserve">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3212FA5C" w14:textId="77777777" w:rsidR="009B7B78" w:rsidRPr="00E5248A" w:rsidRDefault="009B7B78" w:rsidP="004A5E20">
            <w:pPr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Aangetoond middels referentieopdracht</w:t>
            </w:r>
            <w:r w:rsidRPr="00984868">
              <w:rPr>
                <w:rFonts w:cs="Verdana"/>
                <w:b/>
                <w:color w:val="000000"/>
              </w:rPr>
              <w:t xml:space="preserve"> n</w:t>
            </w:r>
            <w:r>
              <w:rPr>
                <w:rFonts w:cs="Verdana"/>
                <w:b/>
                <w:color w:val="000000"/>
              </w:rPr>
              <w:t>r. en naam.</w:t>
            </w:r>
          </w:p>
        </w:tc>
      </w:tr>
      <w:tr w:rsidR="009B7B78" w:rsidRPr="00984868" w14:paraId="7D3C2C04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4134DF99" w14:textId="77777777" w:rsidR="009B7B78" w:rsidRPr="0098486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472CFAB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639599D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477138" w:rsidRPr="00984868" w14:paraId="4D1F112C" w14:textId="77777777" w:rsidTr="004A5E20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71BB9DB7" w14:textId="3BE2B00F" w:rsidR="00477138" w:rsidRDefault="0047713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459E56BD" w14:textId="5088871F" w:rsidR="0047713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667261CE" w14:textId="7DA51F35" w:rsidR="0047713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B7B78" w:rsidRPr="00E5248A" w14:paraId="35ACB62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DE8" w14:textId="77777777" w:rsidR="009B7B78" w:rsidRPr="00107DC6" w:rsidRDefault="009B7B78" w:rsidP="004A5E20">
            <w:pPr>
              <w:rPr>
                <w:rFonts w:cs="Verdana"/>
                <w:color w:val="000000"/>
              </w:rPr>
            </w:pPr>
            <w:r w:rsidRPr="00107DC6">
              <w:rPr>
                <w:rFonts w:cs="Verdana"/>
                <w:b/>
                <w:bCs/>
                <w:color w:val="000000"/>
              </w:rPr>
              <w:t>Selectie</w:t>
            </w:r>
            <w:r>
              <w:rPr>
                <w:rFonts w:cs="Verdana"/>
                <w:b/>
                <w:bCs/>
                <w:color w:val="000000"/>
              </w:rPr>
              <w:t>criterium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</w:t>
            </w:r>
            <w:r w:rsidRPr="00107DC6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E8DA" w14:textId="77777777" w:rsidR="009B7B78" w:rsidRPr="00E5248A" w:rsidRDefault="009B7B78" w:rsidP="004A5E20">
            <w:pPr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bCs/>
                <w:color w:val="000000"/>
              </w:rPr>
              <w:t>Aangetoond middels referentieopdracht</w:t>
            </w:r>
            <w:r w:rsidRPr="00107DC6">
              <w:rPr>
                <w:rFonts w:cs="Verdana"/>
                <w:b/>
                <w:bCs/>
                <w:color w:val="000000"/>
              </w:rPr>
              <w:t xml:space="preserve"> nr. en naam</w:t>
            </w:r>
            <w:r>
              <w:rPr>
                <w:rFonts w:cs="Verdana"/>
                <w:b/>
                <w:bCs/>
                <w:color w:val="000000"/>
              </w:rPr>
              <w:t>.</w:t>
            </w:r>
          </w:p>
        </w:tc>
      </w:tr>
      <w:tr w:rsidR="009B7B78" w:rsidRPr="00984868" w14:paraId="10E5BA81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EB63" w14:textId="77777777" w:rsidR="009B7B78" w:rsidRPr="0098486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054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B6EE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B7B78" w:rsidRPr="00984868" w14:paraId="552A86BF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ABDF" w14:textId="77777777" w:rsidR="009B7B78" w:rsidRPr="0098486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6F03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09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9B7B78" w:rsidRPr="00984868" w14:paraId="4C61BF8C" w14:textId="77777777" w:rsidTr="004A5E20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2D12" w14:textId="77777777" w:rsidR="009B7B78" w:rsidRDefault="009B7B78" w:rsidP="004A5E20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E3A7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6EE2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7AF70F12" w14:textId="77777777" w:rsidR="009B7B78" w:rsidRDefault="009B7B78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191E088A" w14:textId="77777777" w:rsidR="00A01CFA" w:rsidRDefault="00A01CFA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730A1A20" w14:textId="20DFD96B" w:rsidR="009B7B78" w:rsidRDefault="00673142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041185C3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F9CDF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3E21A23" w14:textId="00B5A99D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26B9D366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54389" w14:textId="039F976B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0F3CB35E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9B7B78" w:rsidRPr="00984868" w14:paraId="33286E6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973B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77D2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A34521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71AF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219D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C5CE12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E059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0EA" w14:textId="77777777" w:rsidR="009B7B78" w:rsidRPr="00984868" w:rsidRDefault="009B7B7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0DC5AE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FDA4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5511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6440C48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F3D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00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4F30C0F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957E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B9B2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7CB38BE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C19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42D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4EDDF31E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3F4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5B9A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9B7B78" w:rsidRPr="00984868" w14:paraId="1B3C0FCC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AD60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9B7B78" w:rsidRPr="000F6AE1" w14:paraId="4498E028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C95E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0732" w14:textId="77777777" w:rsidR="009B7B78" w:rsidRPr="000F6AE1" w:rsidRDefault="009B7B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B7B78" w:rsidRPr="000F6AE1" w14:paraId="47018AE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33F3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CDD1" w14:textId="77777777" w:rsidR="009B7B78" w:rsidRPr="000F6AE1" w:rsidRDefault="009B7B7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9B7B78" w:rsidRPr="000F6AE1" w14:paraId="0DA27D7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117F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EA7C" w14:textId="77777777" w:rsidR="009B7B78" w:rsidRPr="000F6AE1" w:rsidRDefault="009B7B7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9B7B78" w:rsidRPr="00984868" w14:paraId="5017734A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07C" w14:textId="77777777" w:rsidR="009B7B78" w:rsidRDefault="009B7B7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E4C239A" w14:textId="77777777" w:rsidR="009B7B78" w:rsidRDefault="009B7B7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49FED3FD" w14:textId="77777777" w:rsidR="009B7B78" w:rsidRPr="00984868" w:rsidRDefault="009B7B78" w:rsidP="004A5E20">
            <w:pPr>
              <w:rPr>
                <w:rFonts w:cs="Verdana"/>
                <w:color w:val="000000"/>
              </w:rPr>
            </w:pPr>
          </w:p>
        </w:tc>
      </w:tr>
    </w:tbl>
    <w:p w14:paraId="2EAECAAE" w14:textId="77777777" w:rsidR="009B7B78" w:rsidRDefault="009B7B78" w:rsidP="009B7B78">
      <w:pPr>
        <w:spacing w:line="240" w:lineRule="auto"/>
        <w:rPr>
          <w:rFonts w:eastAsia="Calibri"/>
          <w:szCs w:val="18"/>
          <w:lang w:eastAsia="en-US"/>
        </w:rPr>
      </w:pPr>
    </w:p>
    <w:p w14:paraId="02A2452A" w14:textId="77777777" w:rsidR="009B7B78" w:rsidRDefault="009B7B78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79FE25B1" w14:textId="540EB720" w:rsidR="00673142" w:rsidRDefault="00673142" w:rsidP="009B7B7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3A561D85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56B67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2E562855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7EBE91F2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74C96" w14:textId="305156EC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5701E517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526453F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E31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274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C8F11B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F2A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25A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6E8941BB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1D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2098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2ABDEA9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CF6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DBE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73D2B7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712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E41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2172DE3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7BD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B3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2C8C238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3DD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FD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46E843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E661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DAE6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5FCD4F8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29F1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4037856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26C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7849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4570A64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89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47F0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5CE1AB8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588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E465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1A36AD99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C2F7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455CA16" w14:textId="18028E0B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AE42651" w14:textId="77777777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5851634" w14:textId="3ABC5BBC" w:rsidR="00050A78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29DBB37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5B0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7C9F57E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11DB5A02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0F47B" w14:textId="5B9D42B3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2A30167C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08A1A1AA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007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4F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38564FE9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B54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1E7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660509CC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7C9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18EC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A35D25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BEE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D3E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3D63206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E2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E4A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289762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F6A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E37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163275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6E2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E2A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0BF1D4B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CB5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970E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3391D902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30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5FE16E0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EBA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6C3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5F26F85F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C243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6080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6CF3C8C4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479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B8C8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7BA234B2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7A2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187A3C2" w14:textId="38B0E10C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2F1086CE" w14:textId="77777777" w:rsidR="00477138" w:rsidRDefault="0047713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6995C6BF" w14:textId="6D0E2DC1" w:rsidR="00673142" w:rsidRDefault="00673142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415F5AFF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F4589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7C1B60D9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0AB8AB80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2AD5A" w14:textId="0A89648B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6D30F876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1B6E452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E4B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694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B7980B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BA03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4E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D3E397D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C20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30D5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B1DE14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4FA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19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FDA8384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D73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3F8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4C72F810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539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732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3125517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1EA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41A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427ADCFF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3584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BA7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C65F0AA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F9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1B7969FF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753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F16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4C7BF79D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EA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C6C3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5D79467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48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7EB9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1EE931FC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31B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3A13A68D" w14:textId="46BA504D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825EDB0" w14:textId="77777777" w:rsidR="00477138" w:rsidRDefault="00477138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69449EC" w14:textId="013C5471" w:rsid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673142">
        <w:rPr>
          <w:rFonts w:eastAsia="Calibri"/>
          <w:szCs w:val="18"/>
          <w:lang w:eastAsia="en-US"/>
        </w:rPr>
        <w:t>Grondwater- en bodembeheer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7747CD" w:rsidRPr="00984868" w14:paraId="3CBB9161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E2E0C4" w14:textId="77777777" w:rsidR="007747CD" w:rsidRDefault="007747CD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41D5A8DA" w14:textId="77777777" w:rsidR="007747CD" w:rsidRPr="00984868" w:rsidRDefault="007747CD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7747CD">
              <w:rPr>
                <w:rFonts w:cs="Verdana"/>
                <w:b/>
                <w:color w:val="000000"/>
                <w:sz w:val="22"/>
                <w:szCs w:val="22"/>
              </w:rPr>
              <w:t>Grondwater- en bodembeheer</w:t>
            </w:r>
          </w:p>
        </w:tc>
      </w:tr>
      <w:tr w:rsidR="007747CD" w:rsidRPr="00984868" w14:paraId="75BB308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C51C72" w14:textId="624BC335" w:rsidR="007747CD" w:rsidRDefault="007747CD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3</w:t>
            </w:r>
          </w:p>
          <w:p w14:paraId="5EE0EB99" w14:textId="77777777" w:rsidR="007747CD" w:rsidRDefault="007747CD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477138" w:rsidRPr="00984868" w14:paraId="6889C995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D80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21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77D15B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4FA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143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0025DC3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81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E97D" w14:textId="77777777" w:rsidR="00477138" w:rsidRPr="00984868" w:rsidRDefault="00477138" w:rsidP="004A5E20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61C6DEF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DA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94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130A81B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61DB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C3E9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07835F46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E236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E2D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59BAC238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BBFF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0EFD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7E971CC1" w14:textId="77777777" w:rsidTr="004A5E2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507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2F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477138" w:rsidRPr="00984868" w14:paraId="0898E52D" w14:textId="77777777" w:rsidTr="004A5E20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0A75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477138" w:rsidRPr="000F6AE1" w14:paraId="6514BD0B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AB70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DB73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399804CA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8E8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B49" w14:textId="77777777" w:rsidR="00477138" w:rsidRPr="000F6AE1" w:rsidRDefault="00477138" w:rsidP="004A5E20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477138" w:rsidRPr="000F6AE1" w14:paraId="7B1A2E06" w14:textId="77777777" w:rsidTr="004A5E20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87FC" w14:textId="77777777" w:rsidR="00477138" w:rsidRPr="0098486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6C7" w14:textId="77777777" w:rsidR="00477138" w:rsidRPr="000F6AE1" w:rsidRDefault="00477138" w:rsidP="004A5E20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477138" w:rsidRPr="00984868" w14:paraId="621CF56C" w14:textId="77777777" w:rsidTr="004A5E20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A54D" w14:textId="77777777" w:rsidR="00477138" w:rsidRDefault="00477138" w:rsidP="004A5E20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2C26A88D" w14:textId="4E96FB63" w:rsidR="00477138" w:rsidRPr="00984868" w:rsidRDefault="00477138" w:rsidP="004A5E20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6418C7B" w14:textId="77777777" w:rsidR="00477138" w:rsidRDefault="00477138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44945461" w14:textId="736A37AF" w:rsidR="00C5504C" w:rsidRPr="00133C01" w:rsidRDefault="00C5504C" w:rsidP="00C5504C">
      <w:pPr>
        <w:spacing w:line="240" w:lineRule="auto"/>
        <w:rPr>
          <w:rFonts w:eastAsia="Calibri"/>
          <w:b/>
          <w:bCs/>
          <w:sz w:val="24"/>
          <w:lang w:eastAsia="en-US"/>
        </w:rPr>
      </w:pPr>
      <w:r w:rsidRPr="00133C01">
        <w:rPr>
          <w:rFonts w:eastAsia="Calibri"/>
          <w:b/>
          <w:bCs/>
          <w:sz w:val="24"/>
          <w:lang w:eastAsia="en-US"/>
        </w:rPr>
        <w:lastRenderedPageBreak/>
        <w:t>Kennisveld:</w:t>
      </w:r>
      <w:r w:rsidRPr="00133C01">
        <w:rPr>
          <w:rFonts w:eastAsia="Calibri"/>
          <w:b/>
          <w:bCs/>
          <w:sz w:val="24"/>
          <w:lang w:eastAsia="en-US"/>
        </w:rPr>
        <w:tab/>
      </w:r>
      <w:r w:rsidRPr="00133C01">
        <w:rPr>
          <w:rFonts w:eastAsia="Calibri"/>
          <w:b/>
          <w:bCs/>
          <w:sz w:val="24"/>
          <w:lang w:eastAsia="en-US"/>
        </w:rPr>
        <w:tab/>
      </w:r>
      <w:r>
        <w:rPr>
          <w:rFonts w:eastAsia="Calibri"/>
          <w:b/>
          <w:bCs/>
          <w:sz w:val="24"/>
          <w:lang w:eastAsia="en-US"/>
        </w:rPr>
        <w:t>Klimaatadaptatie</w:t>
      </w:r>
    </w:p>
    <w:p w14:paraId="4A60AFEB" w14:textId="77777777" w:rsidR="007747CD" w:rsidRDefault="007747CD" w:rsidP="007747CD">
      <w:pPr>
        <w:spacing w:line="240" w:lineRule="auto"/>
        <w:rPr>
          <w:szCs w:val="18"/>
        </w:rPr>
      </w:pPr>
    </w:p>
    <w:p w14:paraId="234C0B04" w14:textId="77777777" w:rsidR="00C10846" w:rsidRDefault="00C10846" w:rsidP="00C10846">
      <w:pPr>
        <w:spacing w:line="240" w:lineRule="auto"/>
        <w:rPr>
          <w:szCs w:val="18"/>
        </w:rPr>
      </w:pPr>
      <w:r w:rsidRPr="003E2D6F">
        <w:rPr>
          <w:szCs w:val="18"/>
        </w:rPr>
        <w:t>Max</w:t>
      </w:r>
      <w:r>
        <w:rPr>
          <w:szCs w:val="18"/>
        </w:rPr>
        <w:t xml:space="preserve">imaal </w:t>
      </w:r>
      <w:r w:rsidRPr="003E2D6F">
        <w:rPr>
          <w:szCs w:val="18"/>
        </w:rPr>
        <w:t xml:space="preserve">3 referentieopdrachten </w:t>
      </w:r>
      <w:r>
        <w:rPr>
          <w:szCs w:val="18"/>
        </w:rPr>
        <w:t xml:space="preserve">mogen worden ingezet </w:t>
      </w:r>
      <w:r w:rsidRPr="003E2D6F">
        <w:rPr>
          <w:szCs w:val="18"/>
        </w:rPr>
        <w:t>voor het aantonen van de geschiktheidseisen en selectiecriteria.</w:t>
      </w:r>
      <w:r>
        <w:rPr>
          <w:szCs w:val="18"/>
        </w:rPr>
        <w:t xml:space="preserve"> </w:t>
      </w:r>
      <w:r w:rsidRPr="003E2D6F">
        <w:rPr>
          <w:szCs w:val="18"/>
        </w:rPr>
        <w:t>Eén geschiktheidseis dient te worden aangetoond met één referentieopdracht</w:t>
      </w:r>
      <w:r>
        <w:rPr>
          <w:szCs w:val="18"/>
        </w:rPr>
        <w:t>. E</w:t>
      </w:r>
      <w:r w:rsidRPr="003E2D6F">
        <w:rPr>
          <w:szCs w:val="18"/>
        </w:rPr>
        <w:t>én selectiecriterium dient te worden aangetoond met één referentieopdracht</w:t>
      </w:r>
      <w:r w:rsidRPr="007747CD">
        <w:rPr>
          <w:szCs w:val="18"/>
        </w:rPr>
        <w:t>.</w:t>
      </w:r>
    </w:p>
    <w:p w14:paraId="7949B976" w14:textId="50F00711" w:rsidR="007747CD" w:rsidRPr="007747CD" w:rsidRDefault="007747CD" w:rsidP="007747CD">
      <w:pPr>
        <w:spacing w:line="240" w:lineRule="auto"/>
        <w:rPr>
          <w:szCs w:val="18"/>
        </w:rPr>
      </w:pPr>
      <w:r>
        <w:rPr>
          <w:szCs w:val="18"/>
        </w:rPr>
        <w:t>Alleen voor geschiktheidseis 2 mogen alle 3 referentieopdrachten worden ingezet voor het aantonen van de eis.</w:t>
      </w:r>
    </w:p>
    <w:p w14:paraId="46C1BF50" w14:textId="77777777" w:rsidR="00E51D9C" w:rsidRDefault="00E51D9C" w:rsidP="00C5504C">
      <w:pPr>
        <w:spacing w:line="240" w:lineRule="auto"/>
        <w:rPr>
          <w:rFonts w:eastAsia="Calibri"/>
          <w:szCs w:val="18"/>
          <w:lang w:eastAsia="en-US"/>
        </w:rPr>
      </w:pPr>
    </w:p>
    <w:p w14:paraId="5A540552" w14:textId="513628BB" w:rsidR="00C5504C" w:rsidRPr="00E51D9C" w:rsidRDefault="00E51D9C" w:rsidP="00C5504C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Overzichtsformulier in te zetten referentieopdrachten </w:t>
      </w:r>
      <w:r w:rsidRPr="00E51D9C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24"/>
        <w:gridCol w:w="14"/>
        <w:gridCol w:w="5982"/>
      </w:tblGrid>
      <w:tr w:rsidR="0032180B" w:rsidRPr="008D7A7E" w14:paraId="0B21FB5F" w14:textId="77777777" w:rsidTr="00C10846">
        <w:trPr>
          <w:trHeight w:val="340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2F03694" w14:textId="77777777" w:rsidR="0032180B" w:rsidRPr="008D7A7E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Perceel</w:t>
            </w:r>
          </w:p>
          <w:p w14:paraId="146AA409" w14:textId="77777777" w:rsidR="0032180B" w:rsidRPr="008D7A7E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Kennisveld:</w:t>
            </w:r>
          </w:p>
        </w:tc>
        <w:tc>
          <w:tcPr>
            <w:tcW w:w="6520" w:type="dxa"/>
            <w:gridSpan w:val="3"/>
            <w:shd w:val="clear" w:color="auto" w:fill="D9D9D9" w:themeFill="background1" w:themeFillShade="D9"/>
            <w:vAlign w:val="center"/>
          </w:tcPr>
          <w:p w14:paraId="5A239FB2" w14:textId="77777777" w:rsidR="0032180B" w:rsidRPr="008D7A7E" w:rsidRDefault="0032180B" w:rsidP="00385E71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P2 Technisch advies.</w:t>
            </w:r>
          </w:p>
          <w:p w14:paraId="23B252DF" w14:textId="3732D05C" w:rsidR="0032180B" w:rsidRPr="00C10846" w:rsidRDefault="0032180B" w:rsidP="00385E71">
            <w:pPr>
              <w:rPr>
                <w:rFonts w:cs="Verdana"/>
                <w:b/>
                <w:color w:val="000000"/>
                <w:sz w:val="22"/>
                <w:szCs w:val="22"/>
              </w:rPr>
            </w:pP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 w:rsidR="00C10846"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32180B" w:rsidRPr="008D7A7E" w14:paraId="459E6123" w14:textId="77777777" w:rsidTr="00C10846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31B5347E" w14:textId="77777777" w:rsidR="0032180B" w:rsidRPr="008D7A7E" w:rsidRDefault="0032180B" w:rsidP="00385E71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Geschiktheidseis nr.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0FAB9C78" w14:textId="77777777" w:rsidR="0032180B" w:rsidRPr="008D7A7E" w:rsidRDefault="0032180B" w:rsidP="00385E71">
            <w:pPr>
              <w:rPr>
                <w:rFonts w:cs="Verdana"/>
                <w:b/>
                <w:color w:val="000000"/>
              </w:rPr>
            </w:pPr>
            <w:r w:rsidRPr="008D7A7E">
              <w:rPr>
                <w:rFonts w:cs="Verdana"/>
                <w:b/>
                <w:color w:val="000000"/>
              </w:rPr>
              <w:t>Aangetoond middels referentieopdracht nr. en naam.</w:t>
            </w:r>
          </w:p>
        </w:tc>
      </w:tr>
      <w:tr w:rsidR="0032180B" w:rsidRPr="008D7A7E" w14:paraId="61650B48" w14:textId="77777777" w:rsidTr="00C10846">
        <w:trPr>
          <w:trHeight w:val="284"/>
        </w:trPr>
        <w:tc>
          <w:tcPr>
            <w:tcW w:w="2694" w:type="dxa"/>
            <w:shd w:val="clear" w:color="auto" w:fill="auto"/>
            <w:vAlign w:val="center"/>
          </w:tcPr>
          <w:p w14:paraId="680168BC" w14:textId="746AC5D5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191BD92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5C667360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6025B01C" w14:textId="77777777" w:rsidTr="00C10846">
        <w:trPr>
          <w:trHeight w:val="284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7C6EA816" w14:textId="6197BD1D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3C335984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8FDEACE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0AC6B1E9" w14:textId="77777777" w:rsidTr="00C10846">
        <w:trPr>
          <w:trHeight w:val="284"/>
        </w:trPr>
        <w:tc>
          <w:tcPr>
            <w:tcW w:w="2694" w:type="dxa"/>
            <w:vMerge/>
            <w:shd w:val="clear" w:color="auto" w:fill="auto"/>
            <w:vAlign w:val="center"/>
          </w:tcPr>
          <w:p w14:paraId="20E202C2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19908520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584FDC63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294191BC" w14:textId="77777777" w:rsidTr="00C10846">
        <w:trPr>
          <w:trHeight w:val="284"/>
        </w:trPr>
        <w:tc>
          <w:tcPr>
            <w:tcW w:w="2694" w:type="dxa"/>
            <w:vMerge/>
            <w:shd w:val="clear" w:color="auto" w:fill="auto"/>
            <w:vAlign w:val="center"/>
          </w:tcPr>
          <w:p w14:paraId="03A3F95C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44A1FD5D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96" w:type="dxa"/>
            <w:gridSpan w:val="2"/>
            <w:shd w:val="clear" w:color="auto" w:fill="auto"/>
            <w:vAlign w:val="center"/>
          </w:tcPr>
          <w:p w14:paraId="1581A271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6A5FCB9E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941D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Selectiecriterium nr</w:t>
            </w:r>
            <w:r w:rsidRPr="008D7A7E">
              <w:rPr>
                <w:rFonts w:cs="Verdana"/>
                <w:color w:val="000000"/>
              </w:rPr>
              <w:t>.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0CEE" w14:textId="77777777" w:rsidR="0032180B" w:rsidRPr="008D7A7E" w:rsidRDefault="0032180B" w:rsidP="00385E71">
            <w:pPr>
              <w:rPr>
                <w:rFonts w:cs="Verdana"/>
                <w:b/>
                <w:bCs/>
                <w:color w:val="000000"/>
              </w:rPr>
            </w:pPr>
            <w:r w:rsidRPr="008D7A7E">
              <w:rPr>
                <w:rFonts w:cs="Verdana"/>
                <w:b/>
                <w:bCs/>
                <w:color w:val="000000"/>
              </w:rPr>
              <w:t>Aangetoond middels referentieopdracht nr. en naam.</w:t>
            </w:r>
          </w:p>
        </w:tc>
      </w:tr>
      <w:tr w:rsidR="0032180B" w:rsidRPr="008D7A7E" w14:paraId="4E941697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F56" w14:textId="63B7FF3E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5883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4D3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0B9B4F8F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7001" w14:textId="6D98E22A" w:rsidR="0032180B" w:rsidRPr="008D7A7E" w:rsidRDefault="003B487D" w:rsidP="003B487D">
            <w:pPr>
              <w:jc w:val="center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A55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F51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624DA6ED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DF37" w14:textId="2E604707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18A6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5FB7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8D7A7E" w14:paraId="4EB38246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BBD2" w14:textId="3A1C8415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4C72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6D21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  <w:tr w:rsidR="0032180B" w:rsidRPr="00984868" w14:paraId="1FC58BCB" w14:textId="77777777" w:rsidTr="00C10846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97DC" w14:textId="2F9E2900" w:rsidR="0032180B" w:rsidRPr="008D7A7E" w:rsidRDefault="0032180B" w:rsidP="003B487D">
            <w:pPr>
              <w:jc w:val="center"/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CA5C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F36E" w14:textId="77777777" w:rsidR="0032180B" w:rsidRPr="008D7A7E" w:rsidRDefault="0032180B" w:rsidP="00385E71">
            <w:pPr>
              <w:rPr>
                <w:rFonts w:cs="Verdana"/>
                <w:color w:val="000000"/>
              </w:rPr>
            </w:pPr>
            <w:r w:rsidRPr="008D7A7E">
              <w:rPr>
                <w:rFonts w:cs="Verdana"/>
                <w:color w:val="000000"/>
              </w:rPr>
              <w:t>…</w:t>
            </w:r>
          </w:p>
        </w:tc>
      </w:tr>
    </w:tbl>
    <w:p w14:paraId="7890B380" w14:textId="77777777" w:rsidR="0032180B" w:rsidRDefault="0032180B" w:rsidP="0032180B">
      <w:pPr>
        <w:spacing w:line="240" w:lineRule="auto"/>
        <w:rPr>
          <w:rFonts w:ascii="Calibri" w:eastAsia="Calibri" w:hAnsi="Calibri"/>
          <w:szCs w:val="18"/>
          <w:lang w:eastAsia="en-US"/>
        </w:rPr>
      </w:pPr>
    </w:p>
    <w:p w14:paraId="46CABB7B" w14:textId="77777777" w:rsidR="00A01CFA" w:rsidRPr="00C10846" w:rsidRDefault="00A01CFA" w:rsidP="0032180B">
      <w:pPr>
        <w:spacing w:line="240" w:lineRule="auto"/>
        <w:rPr>
          <w:rFonts w:ascii="Calibri" w:eastAsia="Calibri" w:hAnsi="Calibri"/>
          <w:szCs w:val="18"/>
          <w:lang w:eastAsia="en-US"/>
        </w:rPr>
      </w:pPr>
    </w:p>
    <w:p w14:paraId="6E19972C" w14:textId="03E707EB" w:rsidR="00C10846" w:rsidRPr="00673142" w:rsidRDefault="00673142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1 </w:t>
      </w:r>
      <w:r w:rsidR="009B52B9"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61EF36F1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00F7C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178EF239" w14:textId="03328396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73B47476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1BAB45" w14:textId="6EB733CA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1</w:t>
            </w:r>
          </w:p>
          <w:p w14:paraId="0D86493D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1837035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1C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291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6F76857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EBF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F20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A90F77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B8B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45A0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38190E82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97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D8C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75A7A84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697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DF9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6C2F29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06A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3E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C9D6FB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F38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559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D0CAAF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30F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AAB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8AB3B7E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649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4AD1A56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18A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B9BE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6903FACE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80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5B51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586D99AF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9C8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01BD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6BCCA7C5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93C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4425AC2" w14:textId="77777777" w:rsidR="00C10846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  <w:p w14:paraId="40A096F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</w:p>
        </w:tc>
      </w:tr>
    </w:tbl>
    <w:p w14:paraId="776DF559" w14:textId="112E2570" w:rsidR="00E12C83" w:rsidRDefault="00E12C83"/>
    <w:p w14:paraId="4B015B69" w14:textId="0DD9CB02" w:rsidR="00C10846" w:rsidRDefault="00C10846">
      <w:pPr>
        <w:spacing w:line="240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14:paraId="78094F3B" w14:textId="416B87AA" w:rsidR="009B52B9" w:rsidRPr="009B52B9" w:rsidRDefault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129770CB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4DC02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4393AF4" w14:textId="1481DDC1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6742E25E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EE087" w14:textId="707459A4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59889181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4104082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2E8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C17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2978A9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F87E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CD5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F5F71C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DD54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B4B5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5FA1161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9F1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5C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2B3AFF8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2E2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686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552566A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C76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300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79142D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F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819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135DE9B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FD4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40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94034CE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47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68718F9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DB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8463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58ABC7E0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CA6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9123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2626BDA9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C63F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51FA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3DE424AC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CE11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1765F7E7" w14:textId="793A8988" w:rsidR="00C10846" w:rsidRPr="00984868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774DCCB0" w14:textId="77777777" w:rsidR="0032180B" w:rsidRDefault="0032180B" w:rsidP="00C10846">
      <w:pPr>
        <w:rPr>
          <w:rFonts w:cs="Verdana"/>
          <w:color w:val="000000"/>
        </w:rPr>
      </w:pPr>
    </w:p>
    <w:p w14:paraId="08DEB3C0" w14:textId="43C7B7A0" w:rsidR="009B52B9" w:rsidRPr="009B52B9" w:rsidRDefault="009B52B9" w:rsidP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654E77C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4BCB63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3AC65242" w14:textId="77777777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26491F4B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60A47" w14:textId="77777777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15D4F85F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17147A9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3E5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F84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818CFF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430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6E2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729DB1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B3F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6DAA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1530132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98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7B9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35ACCF0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2A4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28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17C2360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BD0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7BD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081386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855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D39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011C162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7427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C094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26F85FBA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C1B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2B2C9C5C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18BF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1760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70E396BE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512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6BC8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138EF291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F4F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01B3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1273CAED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638A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FF26E06" w14:textId="302D51A5" w:rsidR="00C10846" w:rsidRPr="00984868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426310E9" w14:textId="77777777" w:rsidR="00C10846" w:rsidRDefault="00C10846">
      <w:pPr>
        <w:spacing w:line="240" w:lineRule="auto"/>
        <w:rPr>
          <w:rFonts w:cs="Verdana"/>
          <w:color w:val="000000"/>
        </w:rPr>
      </w:pPr>
      <w:r>
        <w:rPr>
          <w:rFonts w:cs="Verdana"/>
          <w:color w:val="000000"/>
        </w:rPr>
        <w:br w:type="page"/>
      </w:r>
    </w:p>
    <w:p w14:paraId="423013E6" w14:textId="7F4A3715" w:rsidR="009B52B9" w:rsidRPr="009B52B9" w:rsidRDefault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geschiktheidseis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C10846" w:rsidRPr="00984868" w14:paraId="20D927C9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7DBF7" w14:textId="77777777" w:rsidR="00C10846" w:rsidRDefault="00C10846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P2 Technisch advies.</w:t>
            </w:r>
          </w:p>
          <w:p w14:paraId="0C5E8320" w14:textId="77777777" w:rsidR="00C10846" w:rsidRPr="00984868" w:rsidRDefault="00C10846" w:rsidP="00F4217A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Kennisveld: 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Klimaatadap</w:t>
            </w:r>
            <w:r>
              <w:rPr>
                <w:rFonts w:cs="Verdana"/>
                <w:b/>
                <w:color w:val="000000"/>
                <w:sz w:val="22"/>
                <w:szCs w:val="22"/>
              </w:rPr>
              <w:t>ta</w:t>
            </w:r>
            <w:r w:rsidRPr="00C10846">
              <w:rPr>
                <w:rFonts w:cs="Verdana"/>
                <w:b/>
                <w:color w:val="000000"/>
                <w:sz w:val="22"/>
                <w:szCs w:val="22"/>
              </w:rPr>
              <w:t>tie</w:t>
            </w:r>
          </w:p>
        </w:tc>
      </w:tr>
      <w:tr w:rsidR="00C10846" w:rsidRPr="00984868" w14:paraId="0D76E9F7" w14:textId="77777777" w:rsidTr="00F4217A">
        <w:trPr>
          <w:trHeight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81699" w14:textId="77777777" w:rsidR="00C10846" w:rsidRDefault="00C10846" w:rsidP="00F4217A">
            <w:pPr>
              <w:suppressAutoHyphens/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Geschiktheidseis 2</w:t>
            </w:r>
          </w:p>
          <w:p w14:paraId="0DE7B77D" w14:textId="77777777" w:rsidR="00C10846" w:rsidRDefault="00C10846" w:rsidP="00F4217A">
            <w:pPr>
              <w:suppressAutoHyphens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cs="Verdana"/>
                <w:b/>
                <w:bCs/>
                <w:color w:val="000000"/>
              </w:rPr>
              <w:t>REFERENTIEOPDRACHT</w:t>
            </w:r>
            <w:r w:rsidRPr="00984868">
              <w:rPr>
                <w:rFonts w:cs="Verdana"/>
                <w:b/>
                <w:bCs/>
                <w:color w:val="000000"/>
              </w:rPr>
              <w:t xml:space="preserve"> NR: …</w:t>
            </w:r>
          </w:p>
        </w:tc>
      </w:tr>
      <w:tr w:rsidR="00C10846" w:rsidRPr="00984868" w14:paraId="6D9E753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5B0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310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C7C0FA4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6D6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31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053C2CF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F6D2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B407" w14:textId="77777777" w:rsidR="00C10846" w:rsidRPr="00984868" w:rsidRDefault="00C10846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61161FD3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B61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BECB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534EF1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D6B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1380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A04CF9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EAB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595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3E97826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99A9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B3C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7058A77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8516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FA3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C10846" w:rsidRPr="00984868" w14:paraId="46CFE25F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659D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C10846" w:rsidRPr="000F6AE1" w14:paraId="56D5F46C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220A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B712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1CA6E53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A6A1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EB2" w14:textId="77777777" w:rsidR="00C10846" w:rsidRPr="000F6AE1" w:rsidRDefault="00C10846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C10846" w:rsidRPr="000F6AE1" w14:paraId="78E21387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839C" w14:textId="77777777" w:rsidR="00C10846" w:rsidRPr="00984868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C65A" w14:textId="77777777" w:rsidR="00C10846" w:rsidRPr="000F6AE1" w:rsidRDefault="00C10846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C10846" w:rsidRPr="00984868" w14:paraId="195B2E3A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206" w14:textId="77777777" w:rsidR="00C10846" w:rsidRDefault="00C10846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419B5AA" w14:textId="2E580FA8" w:rsidR="00C10846" w:rsidRPr="00984868" w:rsidRDefault="00C10846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72C6A787" w14:textId="77777777" w:rsidR="00C10846" w:rsidRDefault="00C10846" w:rsidP="00C10846">
      <w:pPr>
        <w:rPr>
          <w:rFonts w:cs="Verdana"/>
          <w:color w:val="000000"/>
        </w:rPr>
      </w:pPr>
    </w:p>
    <w:p w14:paraId="17EFF995" w14:textId="7261177D" w:rsidR="009B52B9" w:rsidRPr="009B52B9" w:rsidRDefault="009B52B9" w:rsidP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1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984868" w14:paraId="52EE7CBD" w14:textId="77777777" w:rsidTr="001575D5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81CE8" w14:textId="77777777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1769DA75" w14:textId="77777777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984868" w14:paraId="2E5C3173" w14:textId="77777777" w:rsidTr="001575D5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44E61" w14:textId="02811D92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1</w:t>
            </w:r>
          </w:p>
          <w:p w14:paraId="4BAFB269" w14:textId="77777777" w:rsidR="001575D5" w:rsidRPr="001575D5" w:rsidRDefault="001575D5" w:rsidP="001575D5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5CD6942F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D14F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96F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B913DAC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BA0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D3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436C44E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C66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2BDE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570197E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CA5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411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D782740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DB5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F65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30DD70B6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977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B80C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B792619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D37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D599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1E88F4C" w14:textId="77777777" w:rsidTr="001575D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CE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32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A87E717" w14:textId="77777777" w:rsidTr="001575D5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185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68BC1CA3" w14:textId="77777777" w:rsidTr="001575D5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4D5F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24A1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0236F9F9" w14:textId="77777777" w:rsidTr="001575D5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857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D1F3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6B665642" w14:textId="77777777" w:rsidTr="001575D5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7CC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AE7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100F6E55" w14:textId="77777777" w:rsidTr="001575D5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0E6A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76BEC819" w14:textId="4972F1E0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1E6EC96A" w14:textId="77777777" w:rsidR="0032180B" w:rsidRDefault="0032180B" w:rsidP="0032180B">
      <w:pPr>
        <w:spacing w:line="240" w:lineRule="auto"/>
        <w:rPr>
          <w:rFonts w:eastAsia="Calibri"/>
          <w:szCs w:val="18"/>
          <w:lang w:eastAsia="en-US"/>
        </w:rPr>
      </w:pPr>
      <w:bookmarkStart w:id="1" w:name="_Hlk170913666"/>
      <w:bookmarkStart w:id="2" w:name="_Hlk176178270"/>
      <w:r>
        <w:rPr>
          <w:rFonts w:eastAsia="Calibri"/>
          <w:szCs w:val="18"/>
          <w:lang w:eastAsia="en-US"/>
        </w:rPr>
        <w:br w:type="page"/>
      </w:r>
    </w:p>
    <w:p w14:paraId="3AC3C3AE" w14:textId="01A209A7" w:rsidR="009B52B9" w:rsidRPr="009B52B9" w:rsidRDefault="009B52B9" w:rsidP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2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5657FF26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1AB8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668D508C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205422AD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42B0D" w14:textId="46B580E8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>Selectiecriterium 2</w:t>
            </w:r>
          </w:p>
          <w:p w14:paraId="345447D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30D5C44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031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64B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DD93BE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9EF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7FA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383040F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BC6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5B37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20260E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61D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5E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917A4E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82C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A0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9414F1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83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55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0D10EF7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1A1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E5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AAF204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3B9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E0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DE5C307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8C0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0A65E47E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40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A70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146891DD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6C2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A8E1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63EC930A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8C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43A3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327D4EE3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C3C6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2DFF3411" w14:textId="2550E612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32D5AEA" w14:textId="77777777" w:rsidR="001575D5" w:rsidRDefault="001575D5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5B5DD521" w14:textId="6B107E09" w:rsidR="009B52B9" w:rsidRPr="001575D5" w:rsidRDefault="009B52B9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3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21F65A14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99A0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4BB60BFA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4CF35E16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EA6618" w14:textId="17EE3348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3</w:t>
            </w:r>
          </w:p>
          <w:p w14:paraId="755B5C5D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3F1C71A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5DF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CC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9ACD48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EFD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81E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9A16875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256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9844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1FE10C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1EC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78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84A48A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9018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B9D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B34EB6C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E6FC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89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4E76EDE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66A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D508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6554B5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281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F3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1079E4C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5F3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313613AA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9C4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50DE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30DCA374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316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129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62406797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76A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285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3748FA54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EC70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08E89CB" w14:textId="0CDE0EB7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6DA91BED" w14:textId="77777777" w:rsidR="001575D5" w:rsidRDefault="001575D5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br w:type="page"/>
      </w:r>
    </w:p>
    <w:p w14:paraId="4B9BE3B5" w14:textId="65150B3A" w:rsidR="009B52B9" w:rsidRDefault="009B52B9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lastRenderedPageBreak/>
        <w:t xml:space="preserve">Invulformulier selectiecriterium 4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27FC312E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149A3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4592B37A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57F29719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76DBB" w14:textId="417991ED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4</w:t>
            </w:r>
          </w:p>
          <w:p w14:paraId="7F39655D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632417AA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6CB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02D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6767F8B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BB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22F2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B25AF33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EB5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1530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0FA648E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0C6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D5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7386D14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550D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C81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2E3121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01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711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49DB927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BF9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F4E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378D0BA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DD5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3A16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090989F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45B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2C30DE66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E321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AE2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12E9FCAA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B0EA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F440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58007AF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F30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3E94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482FCC5C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852F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2581524" w14:textId="2F3D10C1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827F552" w14:textId="77777777" w:rsidR="009B52B9" w:rsidRDefault="009B52B9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2E7919C9" w14:textId="0F3D973C" w:rsidR="001575D5" w:rsidRPr="001575D5" w:rsidRDefault="009B52B9" w:rsidP="0032180B">
      <w:pPr>
        <w:spacing w:line="240" w:lineRule="auto"/>
        <w:rPr>
          <w:rFonts w:eastAsia="Calibri"/>
          <w:szCs w:val="18"/>
          <w:lang w:eastAsia="en-US"/>
        </w:rPr>
      </w:pPr>
      <w:r>
        <w:rPr>
          <w:rFonts w:eastAsia="Calibri"/>
          <w:szCs w:val="18"/>
          <w:lang w:eastAsia="en-US"/>
        </w:rPr>
        <w:t xml:space="preserve">Invulformulier selectiecriterium 5 </w:t>
      </w:r>
      <w:r w:rsidRPr="009B52B9">
        <w:rPr>
          <w:rFonts w:eastAsia="Calibri"/>
          <w:szCs w:val="18"/>
          <w:lang w:eastAsia="en-US"/>
        </w:rPr>
        <w:t>Klimaatadaptatie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115"/>
        <w:gridCol w:w="4421"/>
      </w:tblGrid>
      <w:tr w:rsidR="001575D5" w:rsidRPr="001575D5" w14:paraId="1D7BC3C1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969EFB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P2 Technisch advies.</w:t>
            </w:r>
          </w:p>
          <w:p w14:paraId="3B5DEDE2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 xml:space="preserve">Kennisveld: </w:t>
            </w:r>
            <w:r w:rsidRPr="001575D5">
              <w:rPr>
                <w:rFonts w:cs="Verdana"/>
                <w:b/>
                <w:color w:val="000000"/>
                <w:sz w:val="22"/>
                <w:szCs w:val="22"/>
              </w:rPr>
              <w:t>Klimaatadaptatie</w:t>
            </w:r>
          </w:p>
        </w:tc>
      </w:tr>
      <w:tr w:rsidR="001575D5" w:rsidRPr="001575D5" w14:paraId="6300749E" w14:textId="77777777" w:rsidTr="00F4217A">
        <w:trPr>
          <w:trHeight w:val="531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1195FC" w14:textId="02411D28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>
              <w:rPr>
                <w:rFonts w:cs="Verdana"/>
                <w:b/>
                <w:color w:val="000000"/>
              </w:rPr>
              <w:t xml:space="preserve">Selectiecriterium </w:t>
            </w:r>
            <w:r w:rsidR="009B52B9">
              <w:rPr>
                <w:rFonts w:cs="Verdana"/>
                <w:b/>
                <w:color w:val="000000"/>
              </w:rPr>
              <w:t>5</w:t>
            </w:r>
          </w:p>
          <w:p w14:paraId="2DB3BA57" w14:textId="77777777" w:rsidR="001575D5" w:rsidRPr="001575D5" w:rsidRDefault="001575D5" w:rsidP="00F4217A">
            <w:pPr>
              <w:jc w:val="center"/>
              <w:rPr>
                <w:rFonts w:cs="Verdana"/>
                <w:b/>
                <w:color w:val="000000"/>
              </w:rPr>
            </w:pPr>
            <w:r w:rsidRPr="001575D5">
              <w:rPr>
                <w:rFonts w:cs="Verdana"/>
                <w:b/>
                <w:color w:val="000000"/>
              </w:rPr>
              <w:t>REFERENTIEOPDRACHT NR: …</w:t>
            </w:r>
          </w:p>
        </w:tc>
      </w:tr>
      <w:tr w:rsidR="001575D5" w:rsidRPr="00984868" w14:paraId="219F249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ondernemer die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heeft uitgevoerd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609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8A0DEC1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CDB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Naam van de </w:t>
            </w:r>
            <w:r>
              <w:rPr>
                <w:rFonts w:cs="Verdana"/>
                <w:color w:val="000000"/>
              </w:rPr>
              <w:t>referentieopdracht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879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753E450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F79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Naam en adres van de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B3D" w14:textId="77777777" w:rsidR="001575D5" w:rsidRPr="00984868" w:rsidRDefault="001575D5" w:rsidP="00F4217A">
            <w:pPr>
              <w:rPr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D1B5EA6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B0E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bedrag</w:t>
            </w:r>
            <w:r>
              <w:rPr>
                <w:rFonts w:cs="Verdana"/>
                <w:color w:val="000000"/>
              </w:rPr>
              <w:t xml:space="preserve"> </w:t>
            </w:r>
            <w:r w:rsidRPr="00984868">
              <w:rPr>
                <w:rFonts w:cs="Verdana"/>
                <w:color w:val="000000"/>
              </w:rPr>
              <w:t>(aannemingssom)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73F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242D59C8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DA1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Arial"/>
                <w:color w:val="000000"/>
              </w:rPr>
              <w:t xml:space="preserve">€ </w:t>
            </w: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1FD377FD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3E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0B05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5911DE79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EF18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1873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43762D4F" w14:textId="77777777" w:rsidTr="00F421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AF9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B55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color w:val="000000"/>
              </w:rPr>
              <w:t>…</w:t>
            </w:r>
          </w:p>
        </w:tc>
      </w:tr>
      <w:tr w:rsidR="001575D5" w:rsidRPr="00984868" w14:paraId="671C263A" w14:textId="77777777" w:rsidTr="00F4217A">
        <w:trPr>
          <w:trHeight w:val="29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08B7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Indien de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is uitgevoerd door een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</w:tr>
      <w:tr w:rsidR="001575D5" w:rsidRPr="000F6AE1" w14:paraId="7F4E5D4D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5F6E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De namen van de overige participanten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C911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1F11FD85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1CA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519" w14:textId="77777777" w:rsidR="001575D5" w:rsidRPr="000F6AE1" w:rsidRDefault="001575D5" w:rsidP="00F4217A">
            <w:pPr>
              <w:pStyle w:val="Broodtekst"/>
              <w:rPr>
                <w:rStyle w:val="Verborgentekst"/>
                <w:b w:val="0"/>
                <w:bCs/>
                <w:i w:val="0"/>
                <w:iCs/>
                <w:vanish w:val="0"/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1575D5" w:rsidRPr="000F6AE1" w14:paraId="289A86F2" w14:textId="77777777" w:rsidTr="00F4217A"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9E34" w14:textId="77777777" w:rsidR="001575D5" w:rsidRPr="00984868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Percentage aandeel van iedere participant in het </w:t>
            </w:r>
            <w:r w:rsidRPr="00984868">
              <w:rPr>
                <w:rFonts w:cs="V&amp;W Syntax (Adobe)"/>
                <w:color w:val="000000"/>
              </w:rPr>
              <w:t>samenwerkingsverband van ondernemers</w:t>
            </w:r>
            <w:r w:rsidRPr="00984868">
              <w:rPr>
                <w:rFonts w:cs="Verdana"/>
                <w:color w:val="000000"/>
              </w:rPr>
              <w:t xml:space="preserve"> (combinatie)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DDEC" w14:textId="77777777" w:rsidR="001575D5" w:rsidRPr="000F6AE1" w:rsidRDefault="001575D5" w:rsidP="00F4217A">
            <w:pPr>
              <w:rPr>
                <w:rFonts w:cs="Verdana"/>
                <w:bCs/>
                <w:iCs/>
                <w:color w:val="000000"/>
                <w:sz w:val="16"/>
                <w:szCs w:val="16"/>
              </w:rPr>
            </w:pPr>
            <w:r w:rsidRPr="000F6AE1">
              <w:rPr>
                <w:rFonts w:cs="Verdana"/>
                <w:bCs/>
                <w:iCs/>
                <w:color w:val="000000"/>
                <w:sz w:val="16"/>
                <w:szCs w:val="16"/>
              </w:rPr>
              <w:t>…</w:t>
            </w:r>
          </w:p>
        </w:tc>
      </w:tr>
      <w:tr w:rsidR="001575D5" w:rsidRPr="00984868" w14:paraId="4779EE13" w14:textId="77777777" w:rsidTr="00F4217A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AE15" w14:textId="77777777" w:rsidR="001575D5" w:rsidRDefault="001575D5" w:rsidP="00F4217A">
            <w:pPr>
              <w:rPr>
                <w:rFonts w:cs="Verdana"/>
                <w:color w:val="000000"/>
              </w:rPr>
            </w:pPr>
            <w:r w:rsidRPr="00984868">
              <w:rPr>
                <w:rFonts w:cs="Verdana"/>
                <w:color w:val="000000"/>
              </w:rPr>
              <w:t xml:space="preserve">Toelichting op de gevraagde technische bekwaamheid opgedaan in deze </w:t>
            </w:r>
            <w:r>
              <w:rPr>
                <w:rFonts w:cs="Verdana"/>
                <w:color w:val="000000"/>
              </w:rPr>
              <w:t>referentieopdracht</w:t>
            </w:r>
            <w:r w:rsidRPr="00984868">
              <w:rPr>
                <w:rFonts w:cs="Verdana"/>
                <w:color w:val="000000"/>
              </w:rPr>
              <w:t xml:space="preserve"> (maximaal 250 woorden)</w:t>
            </w:r>
            <w:r>
              <w:rPr>
                <w:rFonts w:cs="Verdana"/>
                <w:color w:val="000000"/>
              </w:rPr>
              <w:t>:</w:t>
            </w:r>
          </w:p>
          <w:p w14:paraId="4B2437B5" w14:textId="0657C438" w:rsidR="001575D5" w:rsidRPr="00984868" w:rsidRDefault="001575D5" w:rsidP="00F4217A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369F9C1B" w14:textId="77777777" w:rsidR="001575D5" w:rsidRPr="001575D5" w:rsidRDefault="001575D5" w:rsidP="0032180B">
      <w:pPr>
        <w:spacing w:line="240" w:lineRule="auto"/>
        <w:rPr>
          <w:rFonts w:eastAsia="Calibri"/>
          <w:szCs w:val="18"/>
          <w:lang w:eastAsia="en-US"/>
        </w:rPr>
      </w:pPr>
    </w:p>
    <w:p w14:paraId="0F17E6BD" w14:textId="77777777" w:rsidR="001575D5" w:rsidRPr="001575D5" w:rsidRDefault="001575D5" w:rsidP="0032180B">
      <w:pPr>
        <w:spacing w:line="240" w:lineRule="auto"/>
        <w:rPr>
          <w:rFonts w:eastAsia="Calibri"/>
          <w:szCs w:val="18"/>
          <w:lang w:eastAsia="en-US"/>
        </w:rPr>
      </w:pPr>
    </w:p>
    <w:bookmarkEnd w:id="1"/>
    <w:bookmarkEnd w:id="2"/>
    <w:bookmarkEnd w:id="0"/>
    <w:sectPr w:rsidR="001575D5" w:rsidRPr="001575D5" w:rsidSect="00F91CE2">
      <w:headerReference w:type="default" r:id="rId17"/>
      <w:footerReference w:type="default" r:id="rId18"/>
      <w:pgSz w:w="11906" w:h="16838"/>
      <w:pgMar w:top="1440" w:right="833" w:bottom="1134" w:left="1797" w:header="567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8F7DE" w14:textId="77777777" w:rsidR="008B6CC3" w:rsidRDefault="008B6CC3">
      <w:r>
        <w:separator/>
      </w:r>
    </w:p>
  </w:endnote>
  <w:endnote w:type="continuationSeparator" w:id="0">
    <w:p w14:paraId="1FA222CE" w14:textId="77777777" w:rsidR="008B6CC3" w:rsidRDefault="008B6CC3">
      <w:r>
        <w:continuationSeparator/>
      </w:r>
    </w:p>
  </w:endnote>
  <w:endnote w:type="continuationNotice" w:id="1">
    <w:p w14:paraId="1B83C815" w14:textId="77777777" w:rsidR="00F37BDA" w:rsidRDefault="00F37B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2BC30" w14:textId="3BE96C04" w:rsidR="00326189" w:rsidRPr="003A57BF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3A57BF">
      <w:rPr>
        <w:sz w:val="13"/>
        <w:szCs w:val="13"/>
      </w:rPr>
      <w:t xml:space="preserve">Pagina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PAGE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  <w:r w:rsidR="001045C4" w:rsidRPr="003A57BF">
      <w:rPr>
        <w:sz w:val="13"/>
        <w:szCs w:val="13"/>
      </w:rPr>
      <w:t xml:space="preserve"> van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NUMPAGES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</w:p>
  <w:p w14:paraId="433A6A62" w14:textId="41E91558" w:rsidR="00721826" w:rsidRPr="003A57BF" w:rsidRDefault="00721826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98B72" w14:textId="77777777" w:rsidR="008B6CC3" w:rsidRDefault="008B6CC3">
      <w:r>
        <w:separator/>
      </w:r>
    </w:p>
  </w:footnote>
  <w:footnote w:type="continuationSeparator" w:id="0">
    <w:p w14:paraId="03D892CC" w14:textId="77777777" w:rsidR="008B6CC3" w:rsidRDefault="008B6CC3">
      <w:r>
        <w:continuationSeparator/>
      </w:r>
    </w:p>
  </w:footnote>
  <w:footnote w:type="continuationNotice" w:id="1">
    <w:p w14:paraId="3FA07824" w14:textId="77777777" w:rsidR="00F37BDA" w:rsidRDefault="00F37B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861E6" w14:textId="77777777" w:rsidR="00721826" w:rsidRPr="00476317" w:rsidRDefault="0027122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48AEAED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4522D" w:rsidRPr="00A4522D">
      <w:rPr>
        <w:rFonts w:cs="V&amp;W Syntax (Adobe)"/>
      </w:rPr>
      <w:t>31199825</w:t>
    </w:r>
    <w:r w:rsidR="00271228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517D6"/>
    <w:multiLevelType w:val="hybridMultilevel"/>
    <w:tmpl w:val="328C702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5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6"/>
  </w:num>
  <w:num w:numId="13" w16cid:durableId="270554160">
    <w:abstractNumId w:val="4"/>
  </w:num>
  <w:num w:numId="14" w16cid:durableId="626666580">
    <w:abstractNumId w:val="37"/>
  </w:num>
  <w:num w:numId="15" w16cid:durableId="624192029">
    <w:abstractNumId w:val="29"/>
  </w:num>
  <w:num w:numId="16" w16cid:durableId="894853869">
    <w:abstractNumId w:val="40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9"/>
  </w:num>
  <w:num w:numId="21" w16cid:durableId="716441712">
    <w:abstractNumId w:val="50"/>
  </w:num>
  <w:num w:numId="22" w16cid:durableId="88234669">
    <w:abstractNumId w:val="27"/>
  </w:num>
  <w:num w:numId="23" w16cid:durableId="271516115">
    <w:abstractNumId w:val="41"/>
  </w:num>
  <w:num w:numId="24" w16cid:durableId="1180046197">
    <w:abstractNumId w:val="34"/>
  </w:num>
  <w:num w:numId="25" w16cid:durableId="613711684">
    <w:abstractNumId w:val="39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8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3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7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8"/>
  </w:num>
  <w:num w:numId="39" w16cid:durableId="585190983">
    <w:abstractNumId w:val="16"/>
  </w:num>
  <w:num w:numId="40" w16cid:durableId="1238976814">
    <w:abstractNumId w:val="42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6"/>
  </w:num>
  <w:num w:numId="46" w16cid:durableId="2093889952">
    <w:abstractNumId w:val="21"/>
  </w:num>
  <w:num w:numId="47" w16cid:durableId="1099179292">
    <w:abstractNumId w:val="44"/>
  </w:num>
  <w:num w:numId="48" w16cid:durableId="1833790610">
    <w:abstractNumId w:val="51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 w:numId="52" w16cid:durableId="564603858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7DDB"/>
    <w:rsid w:val="0001092F"/>
    <w:rsid w:val="00014D4D"/>
    <w:rsid w:val="0002208D"/>
    <w:rsid w:val="000418D7"/>
    <w:rsid w:val="0004718B"/>
    <w:rsid w:val="00050A78"/>
    <w:rsid w:val="00071FA7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22B09"/>
    <w:rsid w:val="00133AF3"/>
    <w:rsid w:val="00133C01"/>
    <w:rsid w:val="001575D5"/>
    <w:rsid w:val="001625FB"/>
    <w:rsid w:val="001651DB"/>
    <w:rsid w:val="001A082E"/>
    <w:rsid w:val="001A6044"/>
    <w:rsid w:val="001C3560"/>
    <w:rsid w:val="001D1BD0"/>
    <w:rsid w:val="001D57CD"/>
    <w:rsid w:val="001D7345"/>
    <w:rsid w:val="001E5136"/>
    <w:rsid w:val="00202EE3"/>
    <w:rsid w:val="002133D3"/>
    <w:rsid w:val="00230877"/>
    <w:rsid w:val="00270BE0"/>
    <w:rsid w:val="00271228"/>
    <w:rsid w:val="00280357"/>
    <w:rsid w:val="002877A0"/>
    <w:rsid w:val="002915BE"/>
    <w:rsid w:val="002A301C"/>
    <w:rsid w:val="002C2173"/>
    <w:rsid w:val="002D1D1F"/>
    <w:rsid w:val="002D7716"/>
    <w:rsid w:val="002E69AC"/>
    <w:rsid w:val="00316E8D"/>
    <w:rsid w:val="0032180B"/>
    <w:rsid w:val="00322165"/>
    <w:rsid w:val="00326189"/>
    <w:rsid w:val="00331188"/>
    <w:rsid w:val="00337A3B"/>
    <w:rsid w:val="00350787"/>
    <w:rsid w:val="00352C6C"/>
    <w:rsid w:val="003622DC"/>
    <w:rsid w:val="003623AA"/>
    <w:rsid w:val="00366807"/>
    <w:rsid w:val="00373059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211D"/>
    <w:rsid w:val="003F6197"/>
    <w:rsid w:val="00427C82"/>
    <w:rsid w:val="00444D4A"/>
    <w:rsid w:val="004640A7"/>
    <w:rsid w:val="004655DC"/>
    <w:rsid w:val="00477138"/>
    <w:rsid w:val="00482B95"/>
    <w:rsid w:val="00497B8F"/>
    <w:rsid w:val="004A0AB8"/>
    <w:rsid w:val="004E1FFA"/>
    <w:rsid w:val="004F3384"/>
    <w:rsid w:val="004F4C20"/>
    <w:rsid w:val="004F4C79"/>
    <w:rsid w:val="00517C53"/>
    <w:rsid w:val="00520BC2"/>
    <w:rsid w:val="00520FC4"/>
    <w:rsid w:val="00523D4D"/>
    <w:rsid w:val="00535D4C"/>
    <w:rsid w:val="00571B90"/>
    <w:rsid w:val="005730A1"/>
    <w:rsid w:val="00576C66"/>
    <w:rsid w:val="00587E02"/>
    <w:rsid w:val="005942BE"/>
    <w:rsid w:val="005942CA"/>
    <w:rsid w:val="005A2281"/>
    <w:rsid w:val="005B6A43"/>
    <w:rsid w:val="005C0F64"/>
    <w:rsid w:val="005C5A4D"/>
    <w:rsid w:val="005C6BAA"/>
    <w:rsid w:val="005F0E81"/>
    <w:rsid w:val="005F5F32"/>
    <w:rsid w:val="005F76AB"/>
    <w:rsid w:val="00611283"/>
    <w:rsid w:val="0061626B"/>
    <w:rsid w:val="00621571"/>
    <w:rsid w:val="00627695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3142"/>
    <w:rsid w:val="00674FC1"/>
    <w:rsid w:val="00683324"/>
    <w:rsid w:val="00687548"/>
    <w:rsid w:val="006933E0"/>
    <w:rsid w:val="006978C2"/>
    <w:rsid w:val="006A2787"/>
    <w:rsid w:val="006B0FDF"/>
    <w:rsid w:val="006B23FA"/>
    <w:rsid w:val="006B343C"/>
    <w:rsid w:val="006B7EFC"/>
    <w:rsid w:val="006C7958"/>
    <w:rsid w:val="006D047B"/>
    <w:rsid w:val="006F50FD"/>
    <w:rsid w:val="00721826"/>
    <w:rsid w:val="00726B30"/>
    <w:rsid w:val="00726D63"/>
    <w:rsid w:val="00727EE8"/>
    <w:rsid w:val="0073604A"/>
    <w:rsid w:val="00740DD7"/>
    <w:rsid w:val="007470B1"/>
    <w:rsid w:val="00764D23"/>
    <w:rsid w:val="007700E3"/>
    <w:rsid w:val="007747CD"/>
    <w:rsid w:val="00774C98"/>
    <w:rsid w:val="00784365"/>
    <w:rsid w:val="007A562A"/>
    <w:rsid w:val="007B4658"/>
    <w:rsid w:val="007C1FE5"/>
    <w:rsid w:val="007D17CB"/>
    <w:rsid w:val="007E40C5"/>
    <w:rsid w:val="007F417C"/>
    <w:rsid w:val="00801DC3"/>
    <w:rsid w:val="008159C3"/>
    <w:rsid w:val="00816C2F"/>
    <w:rsid w:val="008265E3"/>
    <w:rsid w:val="008336F3"/>
    <w:rsid w:val="0083527D"/>
    <w:rsid w:val="00835D4A"/>
    <w:rsid w:val="008419B3"/>
    <w:rsid w:val="00846746"/>
    <w:rsid w:val="008509F5"/>
    <w:rsid w:val="008643A8"/>
    <w:rsid w:val="00867404"/>
    <w:rsid w:val="00870D95"/>
    <w:rsid w:val="008A419A"/>
    <w:rsid w:val="008B4682"/>
    <w:rsid w:val="008B4F73"/>
    <w:rsid w:val="008B66B1"/>
    <w:rsid w:val="008B6CC3"/>
    <w:rsid w:val="008C50DB"/>
    <w:rsid w:val="008D079F"/>
    <w:rsid w:val="008D7A7E"/>
    <w:rsid w:val="008E22FC"/>
    <w:rsid w:val="008E6CE0"/>
    <w:rsid w:val="0091737C"/>
    <w:rsid w:val="00922C76"/>
    <w:rsid w:val="00936C9D"/>
    <w:rsid w:val="009428FD"/>
    <w:rsid w:val="00951A8F"/>
    <w:rsid w:val="00952A70"/>
    <w:rsid w:val="00965047"/>
    <w:rsid w:val="00972DC0"/>
    <w:rsid w:val="0098067A"/>
    <w:rsid w:val="009A3DED"/>
    <w:rsid w:val="009B280E"/>
    <w:rsid w:val="009B52B9"/>
    <w:rsid w:val="009B7B78"/>
    <w:rsid w:val="009C52BC"/>
    <w:rsid w:val="009D76FA"/>
    <w:rsid w:val="009E3B3D"/>
    <w:rsid w:val="009F262A"/>
    <w:rsid w:val="009F644D"/>
    <w:rsid w:val="009F68C6"/>
    <w:rsid w:val="00A01CFA"/>
    <w:rsid w:val="00A04D39"/>
    <w:rsid w:val="00A123D3"/>
    <w:rsid w:val="00A263E1"/>
    <w:rsid w:val="00A4522D"/>
    <w:rsid w:val="00A506D0"/>
    <w:rsid w:val="00A539C9"/>
    <w:rsid w:val="00A636A4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762D9"/>
    <w:rsid w:val="00B80FBD"/>
    <w:rsid w:val="00B81761"/>
    <w:rsid w:val="00B968EA"/>
    <w:rsid w:val="00BA1D2E"/>
    <w:rsid w:val="00BA5A58"/>
    <w:rsid w:val="00BB46E7"/>
    <w:rsid w:val="00BC1439"/>
    <w:rsid w:val="00BC4438"/>
    <w:rsid w:val="00BD2876"/>
    <w:rsid w:val="00BE1534"/>
    <w:rsid w:val="00BE23B3"/>
    <w:rsid w:val="00BE496E"/>
    <w:rsid w:val="00BE7B9A"/>
    <w:rsid w:val="00BF6C31"/>
    <w:rsid w:val="00C07815"/>
    <w:rsid w:val="00C10846"/>
    <w:rsid w:val="00C11B5A"/>
    <w:rsid w:val="00C26426"/>
    <w:rsid w:val="00C3207D"/>
    <w:rsid w:val="00C35283"/>
    <w:rsid w:val="00C50044"/>
    <w:rsid w:val="00C5504C"/>
    <w:rsid w:val="00C62866"/>
    <w:rsid w:val="00C667E5"/>
    <w:rsid w:val="00C66D87"/>
    <w:rsid w:val="00C74890"/>
    <w:rsid w:val="00C8754A"/>
    <w:rsid w:val="00C9063B"/>
    <w:rsid w:val="00C9513C"/>
    <w:rsid w:val="00C95D27"/>
    <w:rsid w:val="00CC069C"/>
    <w:rsid w:val="00CC22AB"/>
    <w:rsid w:val="00CC4F0A"/>
    <w:rsid w:val="00CF23B0"/>
    <w:rsid w:val="00CF7A5A"/>
    <w:rsid w:val="00D063C2"/>
    <w:rsid w:val="00D35444"/>
    <w:rsid w:val="00D3778A"/>
    <w:rsid w:val="00D41F2E"/>
    <w:rsid w:val="00D41F5F"/>
    <w:rsid w:val="00D45934"/>
    <w:rsid w:val="00D47A22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4989"/>
    <w:rsid w:val="00DD5ADB"/>
    <w:rsid w:val="00DD6BD6"/>
    <w:rsid w:val="00DF5754"/>
    <w:rsid w:val="00E1084F"/>
    <w:rsid w:val="00E12A49"/>
    <w:rsid w:val="00E12C83"/>
    <w:rsid w:val="00E12EB1"/>
    <w:rsid w:val="00E27DC5"/>
    <w:rsid w:val="00E358A5"/>
    <w:rsid w:val="00E40191"/>
    <w:rsid w:val="00E439F7"/>
    <w:rsid w:val="00E47F8B"/>
    <w:rsid w:val="00E51D9C"/>
    <w:rsid w:val="00E53D6D"/>
    <w:rsid w:val="00E5536F"/>
    <w:rsid w:val="00E62A00"/>
    <w:rsid w:val="00E736F0"/>
    <w:rsid w:val="00E738BA"/>
    <w:rsid w:val="00E90E35"/>
    <w:rsid w:val="00EB6668"/>
    <w:rsid w:val="00EC0466"/>
    <w:rsid w:val="00EC2ABA"/>
    <w:rsid w:val="00EC2CD8"/>
    <w:rsid w:val="00EC318A"/>
    <w:rsid w:val="00ED28A1"/>
    <w:rsid w:val="00ED2FBE"/>
    <w:rsid w:val="00ED3070"/>
    <w:rsid w:val="00EE3D6D"/>
    <w:rsid w:val="00EE69EE"/>
    <w:rsid w:val="00F00450"/>
    <w:rsid w:val="00F024D1"/>
    <w:rsid w:val="00F06A1D"/>
    <w:rsid w:val="00F12EE0"/>
    <w:rsid w:val="00F16B7E"/>
    <w:rsid w:val="00F22CFA"/>
    <w:rsid w:val="00F37BDA"/>
    <w:rsid w:val="00F41B84"/>
    <w:rsid w:val="00F471F8"/>
    <w:rsid w:val="00F645E7"/>
    <w:rsid w:val="00F67C59"/>
    <w:rsid w:val="00F77B72"/>
    <w:rsid w:val="00F86D13"/>
    <w:rsid w:val="00F91CE2"/>
    <w:rsid w:val="00FB2791"/>
    <w:rsid w:val="00FD2EAA"/>
    <w:rsid w:val="00FD51AB"/>
    <w:rsid w:val="00FD7BC6"/>
    <w:rsid w:val="00FE0293"/>
    <w:rsid w:val="00FF2B88"/>
    <w:rsid w:val="00FF4FA3"/>
    <w:rsid w:val="00FF5FBE"/>
    <w:rsid w:val="5721C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customStyle="1" w:styleId="Broodtekst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8"/>
    <w:rsid w:val="00AC3881"/>
    <w:rPr>
      <w:rFonts w:ascii="Verdana" w:eastAsiaTheme="majorEastAsia" w:hAnsi="Verdana" w:cstheme="majorBidi"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C3881"/>
    <w:rPr>
      <w:rFonts w:ascii="Verdana" w:eastAsiaTheme="majorEastAsia" w:hAnsi="Verdana" w:cstheme="majorBidi"/>
      <w:b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C3881"/>
    <w:rPr>
      <w:rFonts w:ascii="Verdana" w:eastAsiaTheme="majorEastAsia" w:hAnsi="Verdan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eastAsiaTheme="minorHAnsi" w:hAnsi="Verdana" w:cstheme="minorBidi"/>
      <w:kern w:val="2"/>
      <w:sz w:val="18"/>
      <w:szCs w:val="18"/>
      <w:lang w:eastAsia="en-US"/>
      <w14:ligatures w14:val="standardContextual"/>
    </w:rPr>
  </w:style>
  <w:style w:type="character" w:customStyle="1" w:styleId="Kop4Char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sz="8" w:space="4" w:color="4F81BD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C3881"/>
    <w:rPr>
      <w:rFonts w:ascii="Verdana" w:eastAsiaTheme="majorEastAsia" w:hAnsi="Verdana" w:cstheme="majorBidi"/>
      <w:spacing w:val="5"/>
      <w:kern w:val="28"/>
      <w:sz w:val="52"/>
      <w:szCs w:val="52"/>
    </w:rPr>
  </w:style>
  <w:style w:type="character" w:customStyle="1" w:styleId="KoptekstChar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AC3881"/>
    <w:pPr>
      <w:numPr>
        <w:numId w:val="2"/>
      </w:numPr>
    </w:pPr>
  </w:style>
  <w:style w:type="numbering" w:customStyle="1" w:styleId="Stijl2">
    <w:name w:val="Stijl2"/>
    <w:uiPriority w:val="99"/>
    <w:rsid w:val="00AC3881"/>
    <w:pPr>
      <w:numPr>
        <w:numId w:val="3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eastAsiaTheme="minorHAnsi" w:hAnsi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eastAsiaTheme="minorHAnsi" w:hAnsi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eastAsiaTheme="minorHAnsi" w:hAnsi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eastAsiaTheme="minorHAnsi" w:hAnsi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C38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AC3881"/>
    <w:rPr>
      <w:rFonts w:ascii="Verdana" w:eastAsia="DejaVu Sans" w:hAnsi="Verdana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C3881"/>
    <w:rPr>
      <w:rFonts w:ascii="Verdana" w:eastAsia="DejaVu Sans" w:hAnsi="Verdana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customStyle="1" w:styleId="OpsommingenRWS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customStyle="1" w:styleId="Tabelraster1">
    <w:name w:val="Tabelraster1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C3881"/>
    <w:rPr>
      <w:rFonts w:ascii="Verdana" w:eastAsia="DejaVu Sans" w:hAnsi="Verdana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eastAsia="DejaVu Sans" w:hAnsi="Verdana"/>
      <w:sz w:val="18"/>
      <w:szCs w:val="24"/>
    </w:rPr>
  </w:style>
  <w:style w:type="paragraph" w:customStyle="1" w:styleId="broodtekst0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customStyle="1" w:styleId="OpmaakprofielArial">
    <w:name w:val="Opmaakprofiel Arial"/>
    <w:rsid w:val="00AC3881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AC388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ertum.n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obeon.nl/diensten/persoonscertificering/persoonscertificering-voor-vakmensen/onderhoudskundige-vastgoe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ertum.nl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hobeon.nl/diensten/persoonscertificering/persoonscertificering-voor-vakmensen/onderhoudskundige-vastgoe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CON00-1949901545-1364</_dlc_DocId>
    <_dlc_DocIdUrl xmlns="2113372f-bcaf-4ee5-8635-ccda01c4f701">
      <Url>https://connect.sp02.rws.nl/sites/M230911720/_layouts/15/DocIdRedir.aspx?ID=CON00-1949901545-1364</Url>
      <Description>CON00-1949901545-1364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0C4210-62C1-43A3-A534-BE06A86AF509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2113372f-bcaf-4ee5-8635-ccda01c4f701"/>
    <ds:schemaRef ds:uri="http://schemas.openxmlformats.org/package/2006/metadata/core-properties"/>
    <ds:schemaRef ds:uri="http://schemas.microsoft.com/office/infopath/2007/PartnerControls"/>
    <ds:schemaRef ds:uri="cb665cb2-4c1b-4338-95f1-4dd7cd771ce0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7350</Words>
  <Characters>40431</Characters>
  <Application>Microsoft Office Word</Application>
  <DocSecurity>0</DocSecurity>
  <Lines>336</Lines>
  <Paragraphs>95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47686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Visser, Shifra de (RWS GPO)</cp:lastModifiedBy>
  <cp:revision>2</cp:revision>
  <cp:lastPrinted>2015-12-17T08:39:00Z</cp:lastPrinted>
  <dcterms:created xsi:type="dcterms:W3CDTF">2024-11-29T15:15:00Z</dcterms:created>
  <dcterms:modified xsi:type="dcterms:W3CDTF">2024-11-29T15:15:00Z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b429e2d0-ff37-4ee4-8466-e6afa404dde3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